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603DF" w14:textId="6EA46469" w:rsidR="00281F4A" w:rsidRPr="00D558C4" w:rsidRDefault="001B3E2D" w:rsidP="00D558C4">
      <w:pPr>
        <w:widowControl w:val="0"/>
        <w:suppressAutoHyphens/>
        <w:overflowPunct w:val="0"/>
        <w:autoSpaceDE w:val="0"/>
        <w:spacing w:before="240" w:after="240" w:line="300" w:lineRule="auto"/>
        <w:jc w:val="right"/>
        <w:textAlignment w:val="baseline"/>
        <w:rPr>
          <w:rFonts w:ascii="Calibri" w:eastAsia="Times New Roman" w:hAnsi="Calibri" w:cs="Calibri"/>
          <w:b/>
          <w:lang w:eastAsia="x-none"/>
        </w:rPr>
      </w:pPr>
      <w:r w:rsidRPr="00D558C4">
        <w:rPr>
          <w:rFonts w:ascii="Calibri" w:eastAsia="Times New Roman" w:hAnsi="Calibri" w:cs="Calibri"/>
          <w:b/>
          <w:lang w:eastAsia="x-none"/>
        </w:rPr>
        <w:t xml:space="preserve">Załącznik nr </w:t>
      </w:r>
      <w:r w:rsidR="005D0563" w:rsidRPr="00D558C4">
        <w:rPr>
          <w:rFonts w:ascii="Calibri" w:eastAsia="Times New Roman" w:hAnsi="Calibri" w:cs="Calibri"/>
          <w:b/>
          <w:lang w:eastAsia="x-none"/>
        </w:rPr>
        <w:t>10</w:t>
      </w:r>
      <w:r w:rsidR="00B34CC1" w:rsidRPr="00D558C4">
        <w:rPr>
          <w:rFonts w:ascii="Calibri" w:eastAsia="Times New Roman" w:hAnsi="Calibri" w:cs="Calibri"/>
          <w:b/>
          <w:lang w:eastAsia="x-none"/>
        </w:rPr>
        <w:t xml:space="preserve"> </w:t>
      </w:r>
      <w:r w:rsidRPr="00D558C4">
        <w:rPr>
          <w:rFonts w:ascii="Calibri" w:eastAsia="Times New Roman" w:hAnsi="Calibri" w:cs="Calibri"/>
          <w:b/>
          <w:lang w:eastAsia="x-none"/>
        </w:rPr>
        <w:t>do SWZ</w:t>
      </w:r>
    </w:p>
    <w:p w14:paraId="144D4C51" w14:textId="60587C17" w:rsidR="006361E9" w:rsidRPr="00D558C4" w:rsidRDefault="006361E9" w:rsidP="00D558C4">
      <w:pPr>
        <w:pStyle w:val="Nagwek2"/>
        <w:spacing w:after="240" w:line="300" w:lineRule="auto"/>
        <w:jc w:val="center"/>
        <w:rPr>
          <w:rFonts w:ascii="Calibri" w:hAnsi="Calibri" w:cs="Calibri"/>
          <w:i w:val="0"/>
          <w:sz w:val="22"/>
          <w:szCs w:val="22"/>
        </w:rPr>
      </w:pPr>
      <w:r w:rsidRPr="00D558C4">
        <w:rPr>
          <w:rFonts w:ascii="Calibri" w:hAnsi="Calibri" w:cs="Calibri"/>
          <w:i w:val="0"/>
          <w:sz w:val="22"/>
          <w:szCs w:val="22"/>
        </w:rPr>
        <w:t>Projektowane postanowienia umowy</w:t>
      </w:r>
      <w:r w:rsidR="004F448B" w:rsidRPr="00D558C4">
        <w:rPr>
          <w:rFonts w:ascii="Calibri" w:hAnsi="Calibri" w:cs="Calibri"/>
          <w:i w:val="0"/>
          <w:sz w:val="22"/>
          <w:szCs w:val="22"/>
        </w:rPr>
        <w:t xml:space="preserve"> - </w:t>
      </w:r>
      <w:r w:rsidRPr="00D558C4">
        <w:rPr>
          <w:rFonts w:ascii="Calibri" w:hAnsi="Calibri" w:cs="Calibri"/>
          <w:i w:val="0"/>
          <w:sz w:val="22"/>
          <w:szCs w:val="22"/>
        </w:rPr>
        <w:t>UMOWA NR ZZ/UM/…………../202</w:t>
      </w:r>
      <w:r w:rsidR="005C199F" w:rsidRPr="00D558C4">
        <w:rPr>
          <w:rFonts w:ascii="Calibri" w:hAnsi="Calibri" w:cs="Calibri"/>
          <w:i w:val="0"/>
          <w:sz w:val="22"/>
          <w:szCs w:val="22"/>
        </w:rPr>
        <w:t>6</w:t>
      </w:r>
    </w:p>
    <w:p w14:paraId="5EE186CB" w14:textId="066E9E40" w:rsidR="00281F4A" w:rsidRPr="00D558C4" w:rsidRDefault="00281F4A" w:rsidP="00D558C4">
      <w:pPr>
        <w:suppressAutoHyphens/>
        <w:overflowPunct w:val="0"/>
        <w:autoSpaceDE w:val="0"/>
        <w:spacing w:before="240" w:after="24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W dniu ...........</w:t>
      </w:r>
      <w:r w:rsidR="00B15A87" w:rsidRPr="00D558C4">
        <w:rPr>
          <w:rFonts w:ascii="Calibri" w:eastAsia="Times New Roman" w:hAnsi="Calibri" w:cs="Calibri"/>
          <w:lang w:eastAsia="pl-PL"/>
        </w:rPr>
        <w:t>.....</w:t>
      </w:r>
      <w:r w:rsidRPr="00D558C4">
        <w:rPr>
          <w:rFonts w:ascii="Calibri" w:eastAsia="Times New Roman" w:hAnsi="Calibri" w:cs="Calibri"/>
          <w:lang w:eastAsia="pl-PL"/>
        </w:rPr>
        <w:t>.. r.</w:t>
      </w:r>
      <w:r w:rsidR="006361E9" w:rsidRPr="00D558C4">
        <w:rPr>
          <w:rFonts w:ascii="Calibri" w:eastAsia="Times New Roman" w:hAnsi="Calibri" w:cs="Calibri"/>
          <w:lang w:eastAsia="pl-PL"/>
        </w:rPr>
        <w:t>,</w:t>
      </w:r>
      <w:r w:rsidRPr="00D558C4">
        <w:rPr>
          <w:rFonts w:ascii="Calibri" w:eastAsia="Times New Roman" w:hAnsi="Calibri" w:cs="Calibri"/>
          <w:lang w:eastAsia="pl-PL"/>
        </w:rPr>
        <w:t xml:space="preserve"> w Warszawie pomiędzy: </w:t>
      </w:r>
    </w:p>
    <w:p w14:paraId="0632D1E1" w14:textId="77777777" w:rsidR="006361E9" w:rsidRPr="00D558C4" w:rsidRDefault="006361E9" w:rsidP="00D558C4">
      <w:pPr>
        <w:autoSpaceDN w:val="0"/>
        <w:spacing w:before="240" w:after="240" w:line="300" w:lineRule="auto"/>
        <w:rPr>
          <w:rFonts w:ascii="Calibri" w:hAnsi="Calibri" w:cs="Calibri"/>
        </w:rPr>
      </w:pPr>
      <w:r w:rsidRPr="00D558C4">
        <w:rPr>
          <w:rFonts w:ascii="Calibri" w:hAnsi="Calibri" w:cs="Calibri"/>
        </w:rPr>
        <w:t>Miastem Stołecznym Warszawa – Zespołem Żłobków m.st. Warszawy, zwanym dalej Zamawiającym, reprezentowanym przez ………………………...</w:t>
      </w:r>
    </w:p>
    <w:p w14:paraId="66AA46FA" w14:textId="77777777" w:rsidR="006361E9" w:rsidRPr="00D558C4" w:rsidRDefault="006361E9" w:rsidP="00D558C4">
      <w:pPr>
        <w:spacing w:before="240" w:after="240" w:line="300" w:lineRule="auto"/>
        <w:rPr>
          <w:rFonts w:ascii="Calibri" w:hAnsi="Calibri" w:cs="Calibri"/>
        </w:rPr>
      </w:pPr>
      <w:r w:rsidRPr="00D558C4">
        <w:rPr>
          <w:rFonts w:ascii="Calibri" w:hAnsi="Calibri" w:cs="Calibri"/>
        </w:rPr>
        <w:t>a</w:t>
      </w:r>
    </w:p>
    <w:p w14:paraId="2D71E566" w14:textId="77777777" w:rsidR="006361E9" w:rsidRPr="00D558C4" w:rsidRDefault="006361E9" w:rsidP="00D558C4">
      <w:pPr>
        <w:spacing w:before="240" w:after="240" w:line="300" w:lineRule="auto"/>
        <w:contextualSpacing/>
        <w:rPr>
          <w:rFonts w:ascii="Calibri" w:hAnsi="Calibri" w:cs="Calibri"/>
        </w:rPr>
      </w:pPr>
      <w:r w:rsidRPr="00D558C4">
        <w:rPr>
          <w:rFonts w:ascii="Calibri" w:hAnsi="Calibri" w:cs="Calibri"/>
        </w:rPr>
        <w:t>Panią / Panem ...............</w:t>
      </w:r>
      <w:r w:rsidRPr="00D558C4">
        <w:rPr>
          <w:rFonts w:ascii="Calibri" w:hAnsi="Calibri" w:cs="Calibri"/>
          <w:i/>
          <w:iCs/>
        </w:rPr>
        <w:t xml:space="preserve">imię i nazwisko </w:t>
      </w:r>
      <w:r w:rsidRPr="00D558C4">
        <w:rPr>
          <w:rFonts w:ascii="Calibri" w:hAnsi="Calibri" w:cs="Calibri"/>
        </w:rPr>
        <w:t>............................, prowadzącą / prowadzącym działalność gospodarczą pod nazwą ................................................... z siedzibą w ................... (...-..................), przy ul. .........................................., posiadającym REGON ............................. oraz NIP ............................., wpisanym do Centralnej Ewidencji i Informacji o Działalności Gospodarczej (</w:t>
      </w:r>
      <w:hyperlink r:id="rId8" w:history="1">
        <w:r w:rsidRPr="00D558C4">
          <w:rPr>
            <w:rStyle w:val="Hipercze"/>
            <w:rFonts w:ascii="Calibri" w:hAnsi="Calibri" w:cs="Calibri"/>
            <w:color w:val="auto"/>
          </w:rPr>
          <w:t>www.firma.gov.pl</w:t>
        </w:r>
      </w:hyperlink>
      <w:r w:rsidRPr="00D558C4">
        <w:rPr>
          <w:rFonts w:ascii="Calibri" w:hAnsi="Calibri" w:cs="Calibri"/>
        </w:rPr>
        <w:t>) według stanu na dzień .................</w:t>
      </w:r>
      <w:r w:rsidRPr="00D558C4">
        <w:rPr>
          <w:rFonts w:ascii="Calibri" w:hAnsi="Calibri" w:cs="Calibri"/>
          <w:i/>
          <w:iCs/>
        </w:rPr>
        <w:t xml:space="preserve"> </w:t>
      </w:r>
      <w:r w:rsidRPr="00D558C4">
        <w:rPr>
          <w:rFonts w:ascii="Calibri" w:hAnsi="Calibri" w:cs="Calibri"/>
        </w:rPr>
        <w:t xml:space="preserve">r., </w:t>
      </w:r>
    </w:p>
    <w:p w14:paraId="057A4835" w14:textId="77777777" w:rsidR="006361E9" w:rsidRPr="00D558C4" w:rsidRDefault="006361E9" w:rsidP="00D558C4">
      <w:pPr>
        <w:spacing w:before="240" w:after="240" w:line="300" w:lineRule="auto"/>
        <w:contextualSpacing/>
        <w:rPr>
          <w:rFonts w:ascii="Calibri" w:hAnsi="Calibri" w:cs="Calibri"/>
        </w:rPr>
      </w:pPr>
      <w:r w:rsidRPr="00D558C4">
        <w:rPr>
          <w:rFonts w:ascii="Calibri" w:hAnsi="Calibri" w:cs="Calibri"/>
        </w:rPr>
        <w:t>lub</w:t>
      </w:r>
    </w:p>
    <w:p w14:paraId="3F30DE0A" w14:textId="77777777" w:rsidR="006361E9" w:rsidRPr="00D558C4" w:rsidRDefault="006361E9" w:rsidP="00D558C4">
      <w:pPr>
        <w:spacing w:before="240" w:after="240" w:line="300" w:lineRule="auto"/>
        <w:contextualSpacing/>
        <w:rPr>
          <w:rFonts w:ascii="Calibri" w:hAnsi="Calibri" w:cs="Calibri"/>
        </w:rPr>
      </w:pPr>
      <w:r w:rsidRPr="00D558C4">
        <w:rPr>
          <w:rFonts w:ascii="Calibri" w:hAnsi="Calibri" w:cs="Calibri"/>
        </w:rPr>
        <w:t>....................</w:t>
      </w:r>
      <w:r w:rsidRPr="00D558C4">
        <w:rPr>
          <w:rFonts w:ascii="Calibri" w:hAnsi="Calibri" w:cs="Calibri"/>
          <w:i/>
          <w:iCs/>
        </w:rPr>
        <w:t>....................</w:t>
      </w:r>
      <w:r w:rsidRPr="00D558C4">
        <w:rPr>
          <w:rFonts w:ascii="Calibri" w:hAnsi="Calibri" w:cs="Calibri"/>
        </w:rPr>
        <w:t xml:space="preserve">, z siedzibą w ...........................(...-.... </w:t>
      </w:r>
      <w:r w:rsidRPr="00D558C4">
        <w:rPr>
          <w:rFonts w:ascii="Calibri" w:hAnsi="Calibri" w:cs="Calibri"/>
          <w:i/>
          <w:iCs/>
        </w:rPr>
        <w:t>…………………………</w:t>
      </w:r>
      <w:r w:rsidRPr="00D558C4">
        <w:rPr>
          <w:rFonts w:ascii="Calibri" w:hAnsi="Calibri" w:cs="Calibri"/>
        </w:rPr>
        <w:t xml:space="preserve">) przy                                    ul. ............................., wpisaną do rejestru przedsiębiorców prowadzonego przez ...........................pod nr KRS ............................., posiadającą REGON ............................ oraz NIP ............................................, zwaną dalej Wykonawcą, reprezentowaną przez: </w:t>
      </w:r>
    </w:p>
    <w:p w14:paraId="50C2F5BB" w14:textId="77777777" w:rsidR="006361E9" w:rsidRPr="00D558C4" w:rsidRDefault="006361E9" w:rsidP="00D558C4">
      <w:pPr>
        <w:spacing w:before="240" w:after="240" w:line="300" w:lineRule="auto"/>
        <w:contextualSpacing/>
        <w:rPr>
          <w:rFonts w:ascii="Calibri" w:hAnsi="Calibri" w:cs="Calibri"/>
        </w:rPr>
      </w:pPr>
      <w:r w:rsidRPr="00D558C4">
        <w:rPr>
          <w:rFonts w:ascii="Calibri" w:hAnsi="Calibri" w:cs="Calibri"/>
        </w:rPr>
        <w:t>…………………………………………………………………………………………………….</w:t>
      </w:r>
    </w:p>
    <w:p w14:paraId="6259E771" w14:textId="77777777" w:rsidR="006361E9" w:rsidRPr="00D558C4" w:rsidRDefault="006361E9" w:rsidP="00D558C4">
      <w:pPr>
        <w:tabs>
          <w:tab w:val="left" w:leader="dot" w:pos="6113"/>
          <w:tab w:val="left" w:leader="dot" w:pos="7798"/>
        </w:tabs>
        <w:spacing w:before="240" w:after="240" w:line="300" w:lineRule="auto"/>
        <w:ind w:left="14"/>
        <w:rPr>
          <w:rFonts w:ascii="Calibri" w:hAnsi="Calibri" w:cs="Calibri"/>
        </w:rPr>
      </w:pPr>
      <w:r w:rsidRPr="00D558C4">
        <w:rPr>
          <w:rFonts w:ascii="Calibri" w:hAnsi="Calibri" w:cs="Calibri"/>
        </w:rPr>
        <w:t>zwaną/</w:t>
      </w:r>
      <w:proofErr w:type="spellStart"/>
      <w:r w:rsidRPr="00D558C4">
        <w:rPr>
          <w:rFonts w:ascii="Calibri" w:hAnsi="Calibri" w:cs="Calibri"/>
        </w:rPr>
        <w:t>ym</w:t>
      </w:r>
      <w:proofErr w:type="spellEnd"/>
      <w:r w:rsidRPr="00D558C4">
        <w:rPr>
          <w:rFonts w:ascii="Calibri" w:hAnsi="Calibri" w:cs="Calibri"/>
        </w:rPr>
        <w:t xml:space="preserve"> dalej Wykonawcą,  </w:t>
      </w:r>
    </w:p>
    <w:p w14:paraId="2E10B218" w14:textId="39E398D2" w:rsidR="006361E9" w:rsidRPr="00D558C4" w:rsidRDefault="006361E9" w:rsidP="00D558C4">
      <w:pPr>
        <w:spacing w:before="240" w:after="240" w:line="300" w:lineRule="auto"/>
        <w:ind w:right="-18"/>
        <w:rPr>
          <w:rFonts w:ascii="Calibri" w:hAnsi="Calibri" w:cs="Calibri"/>
        </w:rPr>
      </w:pPr>
      <w:r w:rsidRPr="00D558C4">
        <w:rPr>
          <w:rFonts w:ascii="Calibri" w:hAnsi="Calibri" w:cs="Calibri"/>
        </w:rPr>
        <w:t xml:space="preserve">w wyniku dokonania przez Zamawiającego wyboru oferty Wykonawcy w postępowaniu prowadzonym w trybie podstawowym </w:t>
      </w:r>
      <w:r w:rsidR="00094AE8" w:rsidRPr="00D558C4">
        <w:rPr>
          <w:rFonts w:ascii="Calibri" w:hAnsi="Calibri" w:cs="Calibri"/>
        </w:rPr>
        <w:t xml:space="preserve">z negocjacjami </w:t>
      </w:r>
      <w:r w:rsidRPr="00D558C4">
        <w:rPr>
          <w:rFonts w:ascii="Calibri" w:hAnsi="Calibri" w:cs="Calibri"/>
        </w:rPr>
        <w:t>na podstawie art. 275 pkt</w:t>
      </w:r>
      <w:r w:rsidR="00FF3565" w:rsidRPr="00D558C4">
        <w:rPr>
          <w:rFonts w:ascii="Calibri" w:hAnsi="Calibri" w:cs="Calibri"/>
        </w:rPr>
        <w:t xml:space="preserve"> 2</w:t>
      </w:r>
      <w:r w:rsidRPr="00D558C4">
        <w:rPr>
          <w:rFonts w:ascii="Calibri" w:hAnsi="Calibri" w:cs="Calibri"/>
        </w:rPr>
        <w:t xml:space="preserve"> ustawy z dnia 11 września 2019 r. - Prawo zamówień publicznych (Dz. U. z 202</w:t>
      </w:r>
      <w:r w:rsidR="000825B4" w:rsidRPr="00D558C4">
        <w:rPr>
          <w:rFonts w:ascii="Calibri" w:hAnsi="Calibri" w:cs="Calibri"/>
        </w:rPr>
        <w:t>4</w:t>
      </w:r>
      <w:r w:rsidRPr="00D558C4">
        <w:rPr>
          <w:rFonts w:ascii="Calibri" w:hAnsi="Calibri" w:cs="Calibri"/>
        </w:rPr>
        <w:t xml:space="preserve"> r., poz. </w:t>
      </w:r>
      <w:r w:rsidR="005D0563" w:rsidRPr="00D558C4">
        <w:rPr>
          <w:rFonts w:ascii="Calibri" w:hAnsi="Calibri" w:cs="Calibri"/>
        </w:rPr>
        <w:t>1</w:t>
      </w:r>
      <w:r w:rsidR="000825B4" w:rsidRPr="00D558C4">
        <w:rPr>
          <w:rFonts w:ascii="Calibri" w:hAnsi="Calibri" w:cs="Calibri"/>
        </w:rPr>
        <w:t>320</w:t>
      </w:r>
      <w:r w:rsidRPr="00D558C4">
        <w:rPr>
          <w:rFonts w:ascii="Calibri" w:hAnsi="Calibri" w:cs="Calibri"/>
        </w:rPr>
        <w:t>) [zwanej dalej także „ ustawą PZP" lub „</w:t>
      </w:r>
      <w:proofErr w:type="spellStart"/>
      <w:r w:rsidRPr="00D558C4">
        <w:rPr>
          <w:rFonts w:ascii="Calibri" w:hAnsi="Calibri" w:cs="Calibri"/>
        </w:rPr>
        <w:t>uPzp</w:t>
      </w:r>
      <w:proofErr w:type="spellEnd"/>
      <w:r w:rsidRPr="00D558C4">
        <w:rPr>
          <w:rFonts w:ascii="Calibri" w:hAnsi="Calibri" w:cs="Calibri"/>
        </w:rPr>
        <w:t>] zawarto umowę o następującej treści:</w:t>
      </w:r>
    </w:p>
    <w:p w14:paraId="4195007D" w14:textId="0E72A129" w:rsidR="00281F4A" w:rsidRPr="00D558C4" w:rsidRDefault="00281F4A" w:rsidP="00D558C4">
      <w:pPr>
        <w:pStyle w:val="Nagwek3"/>
        <w:tabs>
          <w:tab w:val="clear" w:pos="1572"/>
        </w:tabs>
        <w:spacing w:before="240" w:after="240" w:line="300" w:lineRule="auto"/>
        <w:ind w:left="0" w:firstLine="0"/>
        <w:rPr>
          <w:rFonts w:ascii="Calibri" w:hAnsi="Calibri" w:cs="Calibri"/>
          <w:b/>
          <w:sz w:val="22"/>
          <w:szCs w:val="22"/>
        </w:rPr>
      </w:pPr>
      <w:r w:rsidRPr="00D558C4">
        <w:rPr>
          <w:rFonts w:ascii="Calibri" w:hAnsi="Calibri" w:cs="Calibri"/>
          <w:b/>
          <w:sz w:val="22"/>
          <w:szCs w:val="22"/>
        </w:rPr>
        <w:t>§ 1</w:t>
      </w:r>
      <w:r w:rsidR="00EA0C50" w:rsidRPr="00D558C4">
        <w:rPr>
          <w:rFonts w:ascii="Calibri" w:hAnsi="Calibri" w:cs="Calibri"/>
          <w:b/>
          <w:sz w:val="22"/>
          <w:szCs w:val="22"/>
        </w:rPr>
        <w:t xml:space="preserve"> </w:t>
      </w:r>
      <w:r w:rsidRPr="00D558C4">
        <w:rPr>
          <w:rFonts w:ascii="Calibri" w:hAnsi="Calibri" w:cs="Calibri"/>
          <w:b/>
          <w:sz w:val="22"/>
          <w:szCs w:val="22"/>
        </w:rPr>
        <w:t>Przedmiot umowy</w:t>
      </w:r>
    </w:p>
    <w:p w14:paraId="0C4085D1" w14:textId="5562EA3E" w:rsidR="00281F4A" w:rsidRPr="00D558C4" w:rsidRDefault="00281F4A" w:rsidP="00D558C4">
      <w:pPr>
        <w:numPr>
          <w:ilvl w:val="0"/>
          <w:numId w:val="11"/>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Przedmiotem niniejszej umowy jest wykonanie i dostawa ubrań roboczych dla pracowników Zespołu Żłobków m.st. Warszawy</w:t>
      </w:r>
      <w:r w:rsidRPr="00D558C4">
        <w:rPr>
          <w:rFonts w:ascii="Calibri" w:eastAsia="TimesNewRoman,Bold" w:hAnsi="Calibri" w:cs="Calibri"/>
          <w:lang w:eastAsia="pl-PL"/>
        </w:rPr>
        <w:t xml:space="preserve">, </w:t>
      </w:r>
      <w:r w:rsidR="001B3E2D" w:rsidRPr="00D558C4">
        <w:rPr>
          <w:rFonts w:ascii="Calibri" w:eastAsia="Times New Roman" w:hAnsi="Calibri" w:cs="Calibri"/>
          <w:lang w:eastAsia="pl-PL"/>
        </w:rPr>
        <w:t xml:space="preserve">zgodnie </w:t>
      </w:r>
      <w:r w:rsidR="001B3E2D" w:rsidRPr="00D558C4">
        <w:rPr>
          <w:rFonts w:ascii="Calibri" w:eastAsia="Times New Roman" w:hAnsi="Calibri" w:cs="Calibri"/>
          <w:b/>
          <w:lang w:eastAsia="pl-PL"/>
        </w:rPr>
        <w:t>z S</w:t>
      </w:r>
      <w:r w:rsidRPr="00D558C4">
        <w:rPr>
          <w:rFonts w:ascii="Calibri" w:eastAsia="Times New Roman" w:hAnsi="Calibri" w:cs="Calibri"/>
          <w:b/>
          <w:lang w:eastAsia="pl-PL"/>
        </w:rPr>
        <w:t xml:space="preserve">WZ z dnia </w:t>
      </w:r>
      <w:r w:rsidR="005C199F" w:rsidRPr="00D558C4">
        <w:rPr>
          <w:rFonts w:ascii="Calibri" w:eastAsia="Times New Roman" w:hAnsi="Calibri" w:cs="Calibri"/>
          <w:b/>
          <w:lang w:eastAsia="pl-PL"/>
        </w:rPr>
        <w:t>19.03.2026</w:t>
      </w:r>
      <w:r w:rsidR="00B34131" w:rsidRPr="00D558C4">
        <w:rPr>
          <w:rFonts w:ascii="Calibri" w:eastAsia="Times New Roman" w:hAnsi="Calibri" w:cs="Calibri"/>
          <w:b/>
          <w:lang w:eastAsia="pl-PL"/>
        </w:rPr>
        <w:t xml:space="preserve"> r., </w:t>
      </w:r>
      <w:r w:rsidRPr="00D558C4">
        <w:rPr>
          <w:rFonts w:ascii="Calibri" w:eastAsia="Times New Roman" w:hAnsi="Calibri" w:cs="Calibri"/>
          <w:lang w:eastAsia="pl-PL"/>
        </w:rPr>
        <w:t xml:space="preserve">stanowiącą załącznik nr 1 do umowy, oraz zgodnie z treścią oferty Wykonawcy z dnia </w:t>
      </w:r>
      <w:r w:rsidR="00226E43" w:rsidRPr="00D558C4">
        <w:rPr>
          <w:rFonts w:ascii="Calibri" w:eastAsia="Times New Roman" w:hAnsi="Calibri" w:cs="Calibri"/>
          <w:lang w:eastAsia="pl-PL"/>
        </w:rPr>
        <w:t>………………..</w:t>
      </w:r>
      <w:r w:rsidRPr="00D558C4">
        <w:rPr>
          <w:rFonts w:ascii="Calibri" w:eastAsia="Times New Roman" w:hAnsi="Calibri" w:cs="Calibri"/>
          <w:lang w:eastAsia="pl-PL"/>
        </w:rPr>
        <w:t>.</w:t>
      </w:r>
      <w:r w:rsidR="00A43EBE" w:rsidRPr="00D558C4">
        <w:rPr>
          <w:rFonts w:ascii="Calibri" w:eastAsia="Times New Roman" w:hAnsi="Calibri" w:cs="Calibri"/>
          <w:lang w:eastAsia="pl-PL"/>
        </w:rPr>
        <w:t xml:space="preserve"> </w:t>
      </w:r>
      <w:r w:rsidR="00A43EBE" w:rsidRPr="00D558C4">
        <w:rPr>
          <w:rFonts w:ascii="Calibri" w:eastAsia="Times New Roman" w:hAnsi="Calibri" w:cs="Calibri"/>
          <w:i/>
          <w:lang w:eastAsia="pl-PL"/>
        </w:rPr>
        <w:t>lub oferty dodatkowej z dnia ………………..*</w:t>
      </w:r>
      <w:r w:rsidRPr="00D558C4">
        <w:rPr>
          <w:rFonts w:ascii="Calibri" w:eastAsia="Times New Roman" w:hAnsi="Calibri" w:cs="Calibri"/>
          <w:lang w:eastAsia="pl-PL"/>
        </w:rPr>
        <w:t xml:space="preserve"> stanowiąc</w:t>
      </w:r>
      <w:r w:rsidR="00A43EBE" w:rsidRPr="00D558C4">
        <w:rPr>
          <w:rFonts w:ascii="Calibri" w:eastAsia="Times New Roman" w:hAnsi="Calibri" w:cs="Calibri"/>
          <w:lang w:eastAsia="pl-PL"/>
        </w:rPr>
        <w:t>ej</w:t>
      </w:r>
      <w:r w:rsidRPr="00D558C4">
        <w:rPr>
          <w:rFonts w:ascii="Calibri" w:eastAsia="Times New Roman" w:hAnsi="Calibri" w:cs="Calibri"/>
          <w:lang w:eastAsia="pl-PL"/>
        </w:rPr>
        <w:t xml:space="preserve"> załącznik nr 2 do umowy.</w:t>
      </w:r>
    </w:p>
    <w:p w14:paraId="225A6491" w14:textId="77777777" w:rsidR="00281F4A" w:rsidRPr="00D558C4" w:rsidRDefault="00281F4A" w:rsidP="00D558C4">
      <w:pPr>
        <w:numPr>
          <w:ilvl w:val="0"/>
          <w:numId w:val="11"/>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Wykonawca oświadcza, iż w dniu zawarcia umowy otrzymał szczegółowy rozdzielnik ze wskazaniem ilości poszczególnych ubrań w danym rozmiarze z podziałem na poszczególne placówki Zamawiającego.</w:t>
      </w:r>
    </w:p>
    <w:p w14:paraId="00D0C6A7" w14:textId="77777777" w:rsidR="00281F4A" w:rsidRPr="00D558C4" w:rsidRDefault="00281F4A" w:rsidP="00D558C4">
      <w:pPr>
        <w:numPr>
          <w:ilvl w:val="0"/>
          <w:numId w:val="11"/>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 ramach niniejszej umowy Wykonawca zobowiązany jest do:</w:t>
      </w:r>
    </w:p>
    <w:p w14:paraId="2BA55F86" w14:textId="77777777" w:rsidR="003C6F0E" w:rsidRPr="00D558C4" w:rsidRDefault="003C6F0E" w:rsidP="00D558C4">
      <w:pPr>
        <w:numPr>
          <w:ilvl w:val="0"/>
          <w:numId w:val="10"/>
        </w:numPr>
        <w:tabs>
          <w:tab w:val="left" w:pos="180"/>
          <w:tab w:val="num" w:pos="720"/>
        </w:tabs>
        <w:suppressAutoHyphens/>
        <w:overflowPunct w:val="0"/>
        <w:autoSpaceDE w:val="0"/>
        <w:spacing w:before="240" w:after="0" w:line="300" w:lineRule="auto"/>
        <w:ind w:left="720" w:hanging="420"/>
        <w:textAlignment w:val="baseline"/>
        <w:rPr>
          <w:rFonts w:ascii="Calibri" w:eastAsia="Times New Roman" w:hAnsi="Calibri" w:cs="Calibri"/>
          <w:lang w:eastAsia="pl-PL"/>
        </w:rPr>
      </w:pPr>
      <w:r w:rsidRPr="00D558C4">
        <w:rPr>
          <w:rFonts w:ascii="Calibri" w:eastAsia="Times New Roman" w:hAnsi="Calibri" w:cs="Calibri"/>
          <w:lang w:eastAsia="pl-PL"/>
        </w:rPr>
        <w:lastRenderedPageBreak/>
        <w:t>przedstawienia w terminie 3 dni od dnia zawarcia umowy:</w:t>
      </w:r>
    </w:p>
    <w:p w14:paraId="2003DDF1" w14:textId="684538FB" w:rsidR="003C6F0E" w:rsidRPr="00D558C4" w:rsidRDefault="003C6F0E" w:rsidP="00BF47CB">
      <w:pPr>
        <w:pStyle w:val="Akapitzlist"/>
        <w:numPr>
          <w:ilvl w:val="0"/>
          <w:numId w:val="38"/>
        </w:numPr>
        <w:tabs>
          <w:tab w:val="left" w:pos="180"/>
        </w:tabs>
        <w:spacing w:before="240" w:line="300" w:lineRule="auto"/>
        <w:ind w:left="1276"/>
        <w:rPr>
          <w:rFonts w:ascii="Calibri" w:hAnsi="Calibri" w:cs="Calibri"/>
          <w:sz w:val="22"/>
          <w:szCs w:val="22"/>
        </w:rPr>
      </w:pPr>
      <w:r w:rsidRPr="00D558C4">
        <w:rPr>
          <w:rFonts w:ascii="Calibri" w:hAnsi="Calibri" w:cs="Calibri"/>
          <w:sz w:val="22"/>
          <w:szCs w:val="22"/>
        </w:rPr>
        <w:t xml:space="preserve">3 odcieni materiału w kolorze niebieskim (odcień do wyboru przez Zamawiającego) przed uszyciem próbek odzieży do poz. </w:t>
      </w:r>
      <w:r w:rsidR="00F44B1C" w:rsidRPr="00D558C4">
        <w:rPr>
          <w:rFonts w:ascii="Calibri" w:hAnsi="Calibri" w:cs="Calibri"/>
          <w:sz w:val="22"/>
          <w:szCs w:val="22"/>
        </w:rPr>
        <w:t xml:space="preserve">1 i 10 </w:t>
      </w:r>
      <w:r w:rsidRPr="00D558C4">
        <w:rPr>
          <w:rFonts w:ascii="Calibri" w:hAnsi="Calibri" w:cs="Calibri"/>
          <w:sz w:val="22"/>
          <w:szCs w:val="22"/>
        </w:rPr>
        <w:t xml:space="preserve">kalkulacji cenowej (koszulki typu </w:t>
      </w:r>
      <w:proofErr w:type="spellStart"/>
      <w:r w:rsidRPr="00D558C4">
        <w:rPr>
          <w:rFonts w:ascii="Calibri" w:hAnsi="Calibri" w:cs="Calibri"/>
          <w:sz w:val="22"/>
          <w:szCs w:val="22"/>
        </w:rPr>
        <w:t>t-shirt</w:t>
      </w:r>
      <w:proofErr w:type="spellEnd"/>
      <w:r w:rsidRPr="00D558C4">
        <w:rPr>
          <w:rFonts w:ascii="Calibri" w:hAnsi="Calibri" w:cs="Calibri"/>
          <w:sz w:val="22"/>
          <w:szCs w:val="22"/>
        </w:rPr>
        <w:t>, damska oraz męska),</w:t>
      </w:r>
    </w:p>
    <w:p w14:paraId="5BA4E96D" w14:textId="3D308EA9" w:rsidR="00421C8C" w:rsidRPr="00D558C4" w:rsidRDefault="003C6F0E" w:rsidP="00BF47CB">
      <w:pPr>
        <w:pStyle w:val="Akapitzlist"/>
        <w:numPr>
          <w:ilvl w:val="0"/>
          <w:numId w:val="38"/>
        </w:numPr>
        <w:tabs>
          <w:tab w:val="left" w:pos="180"/>
        </w:tabs>
        <w:spacing w:before="240" w:line="300" w:lineRule="auto"/>
        <w:ind w:left="1276"/>
        <w:rPr>
          <w:rFonts w:ascii="Calibri" w:hAnsi="Calibri" w:cs="Calibri"/>
          <w:sz w:val="22"/>
          <w:szCs w:val="22"/>
        </w:rPr>
      </w:pPr>
      <w:r w:rsidRPr="00D558C4">
        <w:rPr>
          <w:rFonts w:ascii="Calibri" w:hAnsi="Calibri" w:cs="Calibri"/>
          <w:sz w:val="22"/>
          <w:szCs w:val="22"/>
        </w:rPr>
        <w:t xml:space="preserve">3 odcieni materiału w kolorze beżowym (odcień do wyboru przez Zamawiającego) przed uszyciem próbki odzieży do poz. </w:t>
      </w:r>
      <w:r w:rsidR="00F44B1C" w:rsidRPr="00D558C4">
        <w:rPr>
          <w:rFonts w:ascii="Calibri" w:hAnsi="Calibri" w:cs="Calibri"/>
          <w:sz w:val="22"/>
          <w:szCs w:val="22"/>
        </w:rPr>
        <w:t>3</w:t>
      </w:r>
      <w:r w:rsidR="00EB0006" w:rsidRPr="00D558C4">
        <w:rPr>
          <w:rFonts w:ascii="Calibri" w:hAnsi="Calibri" w:cs="Calibri"/>
          <w:sz w:val="22"/>
          <w:szCs w:val="22"/>
        </w:rPr>
        <w:t xml:space="preserve"> </w:t>
      </w:r>
      <w:r w:rsidRPr="00D558C4">
        <w:rPr>
          <w:rFonts w:ascii="Calibri" w:hAnsi="Calibri" w:cs="Calibri"/>
          <w:sz w:val="22"/>
          <w:szCs w:val="22"/>
        </w:rPr>
        <w:t>kalkulacji cenowej (spodnie damskie tzw. bermudy),</w:t>
      </w:r>
    </w:p>
    <w:p w14:paraId="68C89487" w14:textId="570C0824" w:rsidR="003C6F0E" w:rsidRPr="00D558C4" w:rsidRDefault="003C6F0E" w:rsidP="00D558C4">
      <w:pPr>
        <w:tabs>
          <w:tab w:val="left" w:pos="180"/>
        </w:tabs>
        <w:spacing w:before="240" w:after="0" w:line="300" w:lineRule="auto"/>
        <w:ind w:left="709"/>
        <w:rPr>
          <w:rFonts w:ascii="Calibri" w:eastAsia="Times New Roman" w:hAnsi="Calibri" w:cs="Calibri"/>
          <w:lang w:eastAsia="pl-PL"/>
        </w:rPr>
      </w:pPr>
      <w:r w:rsidRPr="00D558C4">
        <w:rPr>
          <w:rFonts w:ascii="Calibri" w:hAnsi="Calibri" w:cs="Calibri"/>
        </w:rPr>
        <w:t>akceptacja koloru materiału dla ww. odzieży zostanie potwierdzona przez Zamawiającego pisemnie w terminie 3 dni od dnia przekazania przez Wykonawcę propozycji odcieni,</w:t>
      </w:r>
    </w:p>
    <w:p w14:paraId="1BE53C86" w14:textId="0D5D1F36" w:rsidR="001A36F7" w:rsidRPr="00D558C4" w:rsidRDefault="00281F4A" w:rsidP="00D558C4">
      <w:pPr>
        <w:numPr>
          <w:ilvl w:val="0"/>
          <w:numId w:val="10"/>
        </w:numPr>
        <w:tabs>
          <w:tab w:val="left" w:pos="180"/>
          <w:tab w:val="num" w:pos="720"/>
        </w:tabs>
        <w:suppressAutoHyphens/>
        <w:overflowPunct w:val="0"/>
        <w:autoSpaceDE w:val="0"/>
        <w:spacing w:before="240" w:after="0" w:line="300" w:lineRule="auto"/>
        <w:ind w:left="720" w:hanging="420"/>
        <w:textAlignment w:val="baseline"/>
        <w:rPr>
          <w:rFonts w:ascii="Calibri" w:eastAsia="Times New Roman" w:hAnsi="Calibri" w:cs="Calibri"/>
          <w:lang w:eastAsia="pl-PL"/>
        </w:rPr>
      </w:pPr>
      <w:r w:rsidRPr="00D558C4">
        <w:rPr>
          <w:rFonts w:ascii="Calibri" w:eastAsia="Times New Roman" w:hAnsi="Calibri" w:cs="Calibri"/>
          <w:lang w:eastAsia="pl-PL"/>
        </w:rPr>
        <w:t>wykonania i dostarczenia w terminie 1</w:t>
      </w:r>
      <w:r w:rsidR="003C6F0E" w:rsidRPr="00D558C4">
        <w:rPr>
          <w:rFonts w:ascii="Calibri" w:eastAsia="Times New Roman" w:hAnsi="Calibri" w:cs="Calibri"/>
          <w:lang w:eastAsia="pl-PL"/>
        </w:rPr>
        <w:t>4</w:t>
      </w:r>
      <w:r w:rsidRPr="00D558C4">
        <w:rPr>
          <w:rFonts w:ascii="Calibri" w:eastAsia="Times New Roman" w:hAnsi="Calibri" w:cs="Calibri"/>
          <w:lang w:eastAsia="pl-PL"/>
        </w:rPr>
        <w:t xml:space="preserve"> dni od dnia </w:t>
      </w:r>
      <w:r w:rsidR="001A36F7" w:rsidRPr="00D558C4">
        <w:rPr>
          <w:rFonts w:ascii="Calibri" w:eastAsia="Times New Roman" w:hAnsi="Calibri" w:cs="Calibri"/>
          <w:lang w:eastAsia="pl-PL"/>
        </w:rPr>
        <w:t>zawarcia umowy</w:t>
      </w:r>
      <w:r w:rsidRPr="00D558C4">
        <w:rPr>
          <w:rFonts w:ascii="Calibri" w:eastAsia="Times New Roman" w:hAnsi="Calibri" w:cs="Calibri"/>
          <w:lang w:eastAsia="pl-PL"/>
        </w:rPr>
        <w:t xml:space="preserve"> po 1 szt.</w:t>
      </w:r>
      <w:r w:rsidR="001A36F7" w:rsidRPr="00D558C4">
        <w:rPr>
          <w:rFonts w:ascii="Calibri" w:eastAsia="Times New Roman" w:hAnsi="Calibri" w:cs="Calibri"/>
          <w:lang w:eastAsia="pl-PL"/>
        </w:rPr>
        <w:t xml:space="preserve"> próbki odzieży </w:t>
      </w:r>
      <w:r w:rsidR="002F246B" w:rsidRPr="00D558C4">
        <w:rPr>
          <w:rFonts w:ascii="Calibri" w:eastAsia="Times New Roman" w:hAnsi="Calibri" w:cs="Calibri"/>
          <w:lang w:eastAsia="pl-PL"/>
        </w:rPr>
        <w:t>do każdej z pozycji</w:t>
      </w:r>
      <w:r w:rsidR="003C6F0E" w:rsidRPr="00D558C4">
        <w:rPr>
          <w:rFonts w:ascii="Calibri" w:eastAsia="Times New Roman" w:hAnsi="Calibri" w:cs="Calibri"/>
          <w:lang w:eastAsia="pl-PL"/>
        </w:rPr>
        <w:t xml:space="preserve"> kalkulacji cenowej</w:t>
      </w:r>
      <w:r w:rsidR="001A36F7" w:rsidRPr="00D558C4">
        <w:rPr>
          <w:rFonts w:ascii="Calibri" w:eastAsia="Times New Roman" w:hAnsi="Calibri" w:cs="Calibri"/>
          <w:lang w:eastAsia="pl-PL"/>
        </w:rPr>
        <w:t>:</w:t>
      </w:r>
    </w:p>
    <w:p w14:paraId="0CFC0C2E"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1 kalkulacji cenowej: koszulki typu T-shirt damska w rozmiarze S,</w:t>
      </w:r>
    </w:p>
    <w:p w14:paraId="3C6C0220"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2 kalkulacji cenowej: spodnie długie damskie tzw. dresowe w rozmiarze L,</w:t>
      </w:r>
    </w:p>
    <w:p w14:paraId="169A4F0F"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3 kalkulacji cenowej: spodnie damskie tzw. bermudy w rozmiarze S,</w:t>
      </w:r>
    </w:p>
    <w:p w14:paraId="38D7A63A"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4 kalkulacji cenowej: bluza kucharska damska w rozmiarze 42/XL,</w:t>
      </w:r>
    </w:p>
    <w:p w14:paraId="4410C641"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5 kalkulacji cenowej: spodnie damskie kucharskie w rozmiarze 42,</w:t>
      </w:r>
    </w:p>
    <w:p w14:paraId="52927485"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6 kalkulacji cenowej: fartuch w rozmiarze 52,</w:t>
      </w:r>
    </w:p>
    <w:p w14:paraId="578CE20A"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7 kalkulacji cenowej: koszulka typu „ Polo” męska z krótkim rękawem w rozmiarze XL,</w:t>
      </w:r>
    </w:p>
    <w:p w14:paraId="52C87DA9"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8 kalkulacji cenowej: koszulka typu „ Polo” męska z długim rękawem w rozmiarze XXL,</w:t>
      </w:r>
    </w:p>
    <w:p w14:paraId="7089A90A" w14:textId="480C2ACF"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9 kalkulacji cenowej: spodnie gospodarcze w rozmiarze 182/104 (wzrost/pas)</w:t>
      </w:r>
      <w:r w:rsidR="002C233C">
        <w:rPr>
          <w:rFonts w:ascii="Calibri" w:hAnsi="Calibri" w:cs="Calibri"/>
          <w:sz w:val="22"/>
          <w:szCs w:val="22"/>
        </w:rPr>
        <w:t>,</w:t>
      </w:r>
    </w:p>
    <w:p w14:paraId="6C26CD01"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 xml:space="preserve">poz. 10 kalkulacji cenowej: kalkulacji cenowej: koszulka typu „ </w:t>
      </w:r>
      <w:proofErr w:type="spellStart"/>
      <w:r w:rsidRPr="00D558C4">
        <w:rPr>
          <w:rFonts w:ascii="Calibri" w:hAnsi="Calibri" w:cs="Calibri"/>
          <w:sz w:val="22"/>
          <w:szCs w:val="22"/>
        </w:rPr>
        <w:t>t-shirt</w:t>
      </w:r>
      <w:proofErr w:type="spellEnd"/>
      <w:r w:rsidRPr="00D558C4">
        <w:rPr>
          <w:rFonts w:ascii="Calibri" w:hAnsi="Calibri" w:cs="Calibri"/>
          <w:sz w:val="22"/>
          <w:szCs w:val="22"/>
        </w:rPr>
        <w:t>” męska w rozmiarze L,</w:t>
      </w:r>
    </w:p>
    <w:p w14:paraId="2793A09E" w14:textId="4520401B"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11 kalkulacji cenowej: spodnie dresowe męskie w rozmiarze L</w:t>
      </w:r>
      <w:r w:rsidR="002C233C">
        <w:rPr>
          <w:rFonts w:ascii="Calibri" w:hAnsi="Calibri" w:cs="Calibri"/>
          <w:sz w:val="22"/>
          <w:szCs w:val="22"/>
        </w:rPr>
        <w:t>,</w:t>
      </w:r>
    </w:p>
    <w:p w14:paraId="65858D9C"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12 kalkulacji cenowej: spodnie męskie kucharskie w rozmiarze 46,</w:t>
      </w:r>
    </w:p>
    <w:p w14:paraId="4F968D10"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13 kalkulacji cenowej: bluza kucharska męska w rozmiarze 46/3XL,</w:t>
      </w:r>
    </w:p>
    <w:p w14:paraId="5DAE6E29" w14:textId="365BE8C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14 kalkulacji cenowej: kurtka męska 3w1 w rozmiarze L</w:t>
      </w:r>
      <w:r w:rsidR="002C233C">
        <w:rPr>
          <w:rFonts w:ascii="Calibri" w:hAnsi="Calibri" w:cs="Calibri"/>
          <w:sz w:val="22"/>
          <w:szCs w:val="22"/>
        </w:rPr>
        <w:t>,</w:t>
      </w:r>
    </w:p>
    <w:p w14:paraId="07C50273" w14:textId="77777777" w:rsidR="00EB0006" w:rsidRPr="00D558C4" w:rsidRDefault="00EB0006" w:rsidP="00BF47CB">
      <w:pPr>
        <w:pStyle w:val="Akapitzlist"/>
        <w:numPr>
          <w:ilvl w:val="0"/>
          <w:numId w:val="45"/>
        </w:numPr>
        <w:tabs>
          <w:tab w:val="left" w:pos="180"/>
        </w:tabs>
        <w:spacing w:before="240" w:line="300" w:lineRule="auto"/>
        <w:ind w:left="1134"/>
        <w:textAlignment w:val="auto"/>
        <w:rPr>
          <w:rFonts w:ascii="Calibri" w:hAnsi="Calibri" w:cs="Calibri"/>
          <w:sz w:val="22"/>
          <w:szCs w:val="22"/>
        </w:rPr>
      </w:pPr>
      <w:r w:rsidRPr="00D558C4">
        <w:rPr>
          <w:rFonts w:ascii="Calibri" w:hAnsi="Calibri" w:cs="Calibri"/>
          <w:sz w:val="22"/>
          <w:szCs w:val="22"/>
        </w:rPr>
        <w:t>poz. 15  kalkulacji cenowej: kurtka damska 3w1 w rozmiarze L</w:t>
      </w:r>
    </w:p>
    <w:p w14:paraId="1B9DA588" w14:textId="021B1504" w:rsidR="00D107ED" w:rsidRPr="00D558C4" w:rsidRDefault="00281F4A" w:rsidP="00D558C4">
      <w:pPr>
        <w:tabs>
          <w:tab w:val="left" w:pos="180"/>
        </w:tabs>
        <w:suppressAutoHyphens/>
        <w:overflowPunct w:val="0"/>
        <w:autoSpaceDE w:val="0"/>
        <w:spacing w:before="240" w:after="0" w:line="300" w:lineRule="auto"/>
        <w:ind w:left="720"/>
        <w:textAlignment w:val="baseline"/>
        <w:rPr>
          <w:rFonts w:ascii="Calibri" w:eastAsia="Times New Roman" w:hAnsi="Calibri" w:cs="Calibri"/>
          <w:lang w:eastAsia="pl-PL"/>
        </w:rPr>
      </w:pPr>
      <w:r w:rsidRPr="00D558C4">
        <w:rPr>
          <w:rFonts w:ascii="Calibri" w:eastAsia="Times New Roman" w:hAnsi="Calibri" w:cs="Calibri"/>
          <w:lang w:eastAsia="pl-PL"/>
        </w:rPr>
        <w:t xml:space="preserve">w celu weryfikacji zgodności </w:t>
      </w:r>
      <w:r w:rsidR="000B5CC3" w:rsidRPr="00D558C4">
        <w:rPr>
          <w:rFonts w:ascii="Calibri" w:eastAsia="Times New Roman" w:hAnsi="Calibri" w:cs="Calibri"/>
          <w:lang w:eastAsia="pl-PL"/>
        </w:rPr>
        <w:t>z</w:t>
      </w:r>
      <w:r w:rsidRPr="00D558C4">
        <w:rPr>
          <w:rFonts w:ascii="Calibri" w:eastAsia="Times New Roman" w:hAnsi="Calibri" w:cs="Calibri"/>
          <w:lang w:eastAsia="pl-PL"/>
        </w:rPr>
        <w:t xml:space="preserve"> opis</w:t>
      </w:r>
      <w:r w:rsidR="000B5CC3" w:rsidRPr="00D558C4">
        <w:rPr>
          <w:rFonts w:ascii="Calibri" w:eastAsia="Times New Roman" w:hAnsi="Calibri" w:cs="Calibri"/>
          <w:lang w:eastAsia="pl-PL"/>
        </w:rPr>
        <w:t>em</w:t>
      </w:r>
      <w:r w:rsidRPr="00D558C4">
        <w:rPr>
          <w:rFonts w:ascii="Calibri" w:eastAsia="Times New Roman" w:hAnsi="Calibri" w:cs="Calibri"/>
          <w:lang w:eastAsia="pl-PL"/>
        </w:rPr>
        <w:t xml:space="preserve"> przedmiotu zamówienia, pod wzgl</w:t>
      </w:r>
      <w:r w:rsidR="001A36F7" w:rsidRPr="00D558C4">
        <w:rPr>
          <w:rFonts w:ascii="Calibri" w:eastAsia="Times New Roman" w:hAnsi="Calibri" w:cs="Calibri"/>
          <w:lang w:eastAsia="pl-PL"/>
        </w:rPr>
        <w:t>ędem jakości użytych materiałów</w:t>
      </w:r>
      <w:r w:rsidR="00FB0357" w:rsidRPr="00D558C4">
        <w:rPr>
          <w:rFonts w:ascii="Calibri" w:eastAsia="Times New Roman" w:hAnsi="Calibri" w:cs="Calibri"/>
          <w:lang w:eastAsia="pl-PL"/>
        </w:rPr>
        <w:t>, sposobu wykonania,</w:t>
      </w:r>
      <w:r w:rsidR="00043450" w:rsidRPr="00D558C4">
        <w:rPr>
          <w:rFonts w:ascii="Calibri" w:eastAsia="Times New Roman" w:hAnsi="Calibri" w:cs="Calibri"/>
          <w:lang w:eastAsia="pl-PL"/>
        </w:rPr>
        <w:t xml:space="preserve"> </w:t>
      </w:r>
      <w:r w:rsidR="001A36F7" w:rsidRPr="00D558C4">
        <w:rPr>
          <w:rFonts w:ascii="Calibri" w:eastAsia="Times New Roman" w:hAnsi="Calibri" w:cs="Calibri"/>
          <w:lang w:eastAsia="pl-PL"/>
        </w:rPr>
        <w:t xml:space="preserve">pod względem zgodności z ust. 5, a także </w:t>
      </w:r>
      <w:r w:rsidRPr="00D558C4">
        <w:rPr>
          <w:rFonts w:ascii="Calibri" w:eastAsia="Times New Roman" w:hAnsi="Calibri" w:cs="Calibri"/>
          <w:lang w:eastAsia="pl-PL"/>
        </w:rPr>
        <w:t>pod względem jakości ich wykonania – po uzyskaniu pisemnej akceptacji Zamawiającego przedstawionych ubrań</w:t>
      </w:r>
      <w:r w:rsidR="00D107ED" w:rsidRPr="00D558C4">
        <w:rPr>
          <w:rFonts w:ascii="Calibri" w:eastAsia="Times New Roman" w:hAnsi="Calibri" w:cs="Calibri"/>
          <w:lang w:eastAsia="pl-PL"/>
        </w:rPr>
        <w:t>:</w:t>
      </w:r>
    </w:p>
    <w:p w14:paraId="169316DE" w14:textId="6AD456F5" w:rsidR="00D107ED" w:rsidRPr="00D558C4" w:rsidRDefault="00D107ED" w:rsidP="00BF47CB">
      <w:pPr>
        <w:pStyle w:val="Akapitzlist"/>
        <w:numPr>
          <w:ilvl w:val="0"/>
          <w:numId w:val="37"/>
        </w:numPr>
        <w:tabs>
          <w:tab w:val="left" w:pos="180"/>
        </w:tabs>
        <w:spacing w:before="240" w:line="300" w:lineRule="auto"/>
        <w:rPr>
          <w:rFonts w:ascii="Calibri" w:hAnsi="Calibri" w:cs="Calibri"/>
          <w:sz w:val="22"/>
          <w:szCs w:val="22"/>
        </w:rPr>
      </w:pPr>
      <w:r w:rsidRPr="00D558C4">
        <w:rPr>
          <w:rFonts w:ascii="Calibri" w:hAnsi="Calibri" w:cs="Calibri"/>
          <w:sz w:val="22"/>
          <w:szCs w:val="22"/>
        </w:rPr>
        <w:t>akceptacja lub uwagi zostaną przedstawione przez Zamawiającego pisemnie w terminie 5 dni od dnia przekazania przez Wykonawcę próbek,</w:t>
      </w:r>
    </w:p>
    <w:p w14:paraId="56287127" w14:textId="417E1FC5" w:rsidR="001268F7" w:rsidRPr="00D558C4" w:rsidRDefault="00D107ED" w:rsidP="00BF47CB">
      <w:pPr>
        <w:pStyle w:val="Akapitzlist"/>
        <w:numPr>
          <w:ilvl w:val="0"/>
          <w:numId w:val="37"/>
        </w:numPr>
        <w:tabs>
          <w:tab w:val="left" w:pos="180"/>
        </w:tabs>
        <w:spacing w:before="240" w:line="300" w:lineRule="auto"/>
        <w:rPr>
          <w:rFonts w:ascii="Calibri" w:hAnsi="Calibri" w:cs="Calibri"/>
          <w:sz w:val="22"/>
          <w:szCs w:val="22"/>
        </w:rPr>
      </w:pPr>
      <w:r w:rsidRPr="00D558C4">
        <w:rPr>
          <w:rFonts w:ascii="Calibri" w:hAnsi="Calibri" w:cs="Calibri"/>
          <w:sz w:val="22"/>
          <w:szCs w:val="22"/>
        </w:rPr>
        <w:t xml:space="preserve">w przypadku przekazania uwag przez Zamawiającego: </w:t>
      </w:r>
      <w:r w:rsidR="00281F4A" w:rsidRPr="00D558C4">
        <w:rPr>
          <w:rFonts w:ascii="Calibri" w:hAnsi="Calibri" w:cs="Calibri"/>
          <w:sz w:val="22"/>
          <w:szCs w:val="22"/>
        </w:rPr>
        <w:t>Wykonawca obowiązany jest wprowadzić ewentualne poprawki i uwagi Zamawiające</w:t>
      </w:r>
      <w:r w:rsidR="001A36F7" w:rsidRPr="00D558C4">
        <w:rPr>
          <w:rFonts w:ascii="Calibri" w:hAnsi="Calibri" w:cs="Calibri"/>
          <w:sz w:val="22"/>
          <w:szCs w:val="22"/>
        </w:rPr>
        <w:t>go co do przedstawionych ubrań</w:t>
      </w:r>
      <w:r w:rsidRPr="00D558C4">
        <w:rPr>
          <w:rFonts w:ascii="Calibri" w:hAnsi="Calibri" w:cs="Calibri"/>
          <w:sz w:val="22"/>
          <w:szCs w:val="22"/>
        </w:rPr>
        <w:t xml:space="preserve"> oraz w terminie 5 dni od dnia przekazania uwag dostarczyć do Zamawiającego poprawione próbki</w:t>
      </w:r>
      <w:r w:rsidR="001A36F7" w:rsidRPr="00D558C4">
        <w:rPr>
          <w:rFonts w:ascii="Calibri" w:hAnsi="Calibri" w:cs="Calibri"/>
          <w:sz w:val="22"/>
          <w:szCs w:val="22"/>
        </w:rPr>
        <w:t xml:space="preserve">, </w:t>
      </w:r>
      <w:r w:rsidR="003B652B" w:rsidRPr="00D558C4">
        <w:rPr>
          <w:rFonts w:ascii="Calibri" w:hAnsi="Calibri" w:cs="Calibri"/>
          <w:sz w:val="22"/>
          <w:szCs w:val="22"/>
        </w:rPr>
        <w:t xml:space="preserve">w przypadku zgłoszenia uwag Zamawiającego co do odcienia koloru </w:t>
      </w:r>
      <w:r w:rsidR="003B652B" w:rsidRPr="00D558C4">
        <w:rPr>
          <w:rFonts w:ascii="Calibri" w:hAnsi="Calibri" w:cs="Calibri"/>
          <w:sz w:val="22"/>
          <w:szCs w:val="22"/>
        </w:rPr>
        <w:lastRenderedPageBreak/>
        <w:t xml:space="preserve">odzieży – Wykonawca przedstawi </w:t>
      </w:r>
      <w:r w:rsidR="001268F7" w:rsidRPr="00D558C4">
        <w:rPr>
          <w:rFonts w:ascii="Calibri" w:hAnsi="Calibri" w:cs="Calibri"/>
          <w:sz w:val="22"/>
          <w:szCs w:val="22"/>
        </w:rPr>
        <w:t xml:space="preserve">w w/w terminie </w:t>
      </w:r>
      <w:r w:rsidR="003B652B" w:rsidRPr="00D558C4">
        <w:rPr>
          <w:rFonts w:ascii="Calibri" w:hAnsi="Calibri" w:cs="Calibri"/>
          <w:sz w:val="22"/>
          <w:szCs w:val="22"/>
        </w:rPr>
        <w:t>propozycje nowych odcieni danego koloru, z którego wykonana zostanie odzież (dotyczy również odcienia nici użytych do wykończenia odzieży, nici użytych do wykonania haftu i kolorów użytych na nadruku napisu),</w:t>
      </w:r>
    </w:p>
    <w:p w14:paraId="0FAD99F0" w14:textId="6D23CEC2" w:rsidR="00281F4A" w:rsidRPr="00D558C4" w:rsidRDefault="00281F4A" w:rsidP="00BF47CB">
      <w:pPr>
        <w:pStyle w:val="Akapitzlist"/>
        <w:numPr>
          <w:ilvl w:val="0"/>
          <w:numId w:val="37"/>
        </w:numPr>
        <w:tabs>
          <w:tab w:val="left" w:pos="180"/>
        </w:tabs>
        <w:spacing w:before="240" w:line="300" w:lineRule="auto"/>
        <w:rPr>
          <w:rFonts w:ascii="Calibri" w:hAnsi="Calibri" w:cs="Calibri"/>
          <w:sz w:val="22"/>
          <w:szCs w:val="22"/>
        </w:rPr>
      </w:pPr>
      <w:r w:rsidRPr="00D558C4">
        <w:rPr>
          <w:rFonts w:ascii="Calibri" w:hAnsi="Calibri" w:cs="Calibri"/>
          <w:sz w:val="22"/>
          <w:szCs w:val="22"/>
        </w:rPr>
        <w:t xml:space="preserve">Wykonawca przystąpi do </w:t>
      </w:r>
      <w:r w:rsidR="003C6F0E" w:rsidRPr="00D558C4">
        <w:rPr>
          <w:rFonts w:ascii="Calibri" w:hAnsi="Calibri" w:cs="Calibri"/>
          <w:sz w:val="22"/>
          <w:szCs w:val="22"/>
        </w:rPr>
        <w:t>wykonania</w:t>
      </w:r>
      <w:r w:rsidRPr="00D558C4">
        <w:rPr>
          <w:rFonts w:ascii="Calibri" w:hAnsi="Calibri" w:cs="Calibri"/>
          <w:sz w:val="22"/>
          <w:szCs w:val="22"/>
        </w:rPr>
        <w:t xml:space="preserve"> wszystkich ubrań w ilości i rozmiarach określonych w rozd</w:t>
      </w:r>
      <w:r w:rsidR="001A36F7" w:rsidRPr="00D558C4">
        <w:rPr>
          <w:rFonts w:ascii="Calibri" w:hAnsi="Calibri" w:cs="Calibri"/>
          <w:sz w:val="22"/>
          <w:szCs w:val="22"/>
        </w:rPr>
        <w:t>zielniku o którym mowa w ust. 2</w:t>
      </w:r>
      <w:r w:rsidR="00D107ED" w:rsidRPr="00D558C4">
        <w:rPr>
          <w:rFonts w:ascii="Calibri" w:hAnsi="Calibri" w:cs="Calibri"/>
          <w:sz w:val="22"/>
          <w:szCs w:val="22"/>
        </w:rPr>
        <w:t xml:space="preserve"> niezwłocznie po uzyskaniu pisemnej akceptacji Zamawiającego przedstawionych ubrań</w:t>
      </w:r>
      <w:r w:rsidR="001A36F7" w:rsidRPr="00D558C4">
        <w:rPr>
          <w:rFonts w:ascii="Calibri" w:hAnsi="Calibri" w:cs="Calibri"/>
          <w:sz w:val="22"/>
          <w:szCs w:val="22"/>
        </w:rPr>
        <w:t>;</w:t>
      </w:r>
    </w:p>
    <w:p w14:paraId="5BE8519C" w14:textId="77777777" w:rsidR="005C0DD8" w:rsidRPr="00D558C4" w:rsidRDefault="00281F4A" w:rsidP="00D558C4">
      <w:pPr>
        <w:numPr>
          <w:ilvl w:val="0"/>
          <w:numId w:val="10"/>
        </w:numPr>
        <w:tabs>
          <w:tab w:val="left" w:pos="180"/>
          <w:tab w:val="num" w:pos="720"/>
        </w:tabs>
        <w:suppressAutoHyphens/>
        <w:overflowPunct w:val="0"/>
        <w:autoSpaceDE w:val="0"/>
        <w:spacing w:before="240" w:after="0" w:line="300" w:lineRule="auto"/>
        <w:ind w:left="720" w:hanging="420"/>
        <w:textAlignment w:val="baseline"/>
        <w:rPr>
          <w:rFonts w:ascii="Calibri" w:eastAsia="Times New Roman" w:hAnsi="Calibri" w:cs="Calibri"/>
          <w:lang w:eastAsia="pl-PL"/>
        </w:rPr>
      </w:pPr>
      <w:r w:rsidRPr="00D558C4">
        <w:rPr>
          <w:rFonts w:ascii="Calibri" w:eastAsia="Times New Roman" w:hAnsi="Calibri" w:cs="Calibri"/>
          <w:lang w:eastAsia="pl-PL"/>
        </w:rPr>
        <w:t>wykonania i dostawy ubrań roboczych do placówek Zamawiającego</w:t>
      </w:r>
      <w:r w:rsidR="005C0DD8" w:rsidRPr="00D558C4">
        <w:rPr>
          <w:rFonts w:ascii="Calibri" w:eastAsia="Times New Roman" w:hAnsi="Calibri" w:cs="Calibri"/>
          <w:lang w:eastAsia="pl-PL"/>
        </w:rPr>
        <w:t>:</w:t>
      </w:r>
    </w:p>
    <w:p w14:paraId="4374811A" w14:textId="1E0F4A66" w:rsidR="005C0DD8" w:rsidRPr="00D558C4" w:rsidRDefault="005C0DD8" w:rsidP="00D558C4">
      <w:pPr>
        <w:numPr>
          <w:ilvl w:val="1"/>
          <w:numId w:val="10"/>
        </w:numPr>
        <w:tabs>
          <w:tab w:val="clear" w:pos="1440"/>
          <w:tab w:val="left" w:pos="180"/>
        </w:tabs>
        <w:suppressAutoHyphens/>
        <w:overflowPunct w:val="0"/>
        <w:autoSpaceDE w:val="0"/>
        <w:spacing w:before="240" w:after="0" w:line="300" w:lineRule="auto"/>
        <w:ind w:left="993"/>
        <w:textAlignment w:val="baseline"/>
        <w:rPr>
          <w:rFonts w:ascii="Calibri" w:eastAsia="Times New Roman" w:hAnsi="Calibri" w:cs="Calibri"/>
          <w:lang w:eastAsia="pl-PL"/>
        </w:rPr>
      </w:pPr>
      <w:r w:rsidRPr="00D558C4">
        <w:rPr>
          <w:rFonts w:ascii="Calibri" w:hAnsi="Calibri" w:cs="Calibri"/>
        </w:rPr>
        <w:t xml:space="preserve">w przypadku następujących placówek: Żłobki nr od 1 do </w:t>
      </w:r>
      <w:r w:rsidR="00F44B1C" w:rsidRPr="00D558C4">
        <w:rPr>
          <w:rFonts w:ascii="Calibri" w:hAnsi="Calibri" w:cs="Calibri"/>
        </w:rPr>
        <w:t>81</w:t>
      </w:r>
      <w:r w:rsidR="007A3C11">
        <w:rPr>
          <w:rFonts w:ascii="Calibri" w:hAnsi="Calibri" w:cs="Calibri"/>
        </w:rPr>
        <w:t xml:space="preserve"> </w:t>
      </w:r>
      <w:r w:rsidRPr="00D558C4">
        <w:rPr>
          <w:rFonts w:ascii="Calibri" w:hAnsi="Calibri" w:cs="Calibri"/>
        </w:rPr>
        <w:t xml:space="preserve">oraz Biuro: </w:t>
      </w:r>
      <w:r w:rsidR="00281F4A" w:rsidRPr="00D558C4">
        <w:rPr>
          <w:rFonts w:ascii="Calibri" w:eastAsia="Times New Roman" w:hAnsi="Calibri" w:cs="Calibri"/>
          <w:lang w:eastAsia="pl-PL"/>
        </w:rPr>
        <w:t>zgodnie z rozdzielnikiem</w:t>
      </w:r>
      <w:r w:rsidR="007308FB" w:rsidRPr="00D558C4">
        <w:rPr>
          <w:rFonts w:ascii="Calibri" w:eastAsia="Times New Roman" w:hAnsi="Calibri" w:cs="Calibri"/>
          <w:lang w:eastAsia="pl-PL"/>
        </w:rPr>
        <w:t>,</w:t>
      </w:r>
      <w:r w:rsidR="00281F4A" w:rsidRPr="00D558C4">
        <w:rPr>
          <w:rFonts w:ascii="Calibri" w:eastAsia="Times New Roman" w:hAnsi="Calibri" w:cs="Calibri"/>
          <w:lang w:eastAsia="pl-PL"/>
        </w:rPr>
        <w:t xml:space="preserve"> o którym mowa w ust. 2</w:t>
      </w:r>
    </w:p>
    <w:p w14:paraId="2477171E" w14:textId="739F3AD7" w:rsidR="005C0DD8" w:rsidRPr="00D558C4" w:rsidRDefault="005C0DD8" w:rsidP="00D558C4">
      <w:pPr>
        <w:numPr>
          <w:ilvl w:val="1"/>
          <w:numId w:val="10"/>
        </w:numPr>
        <w:tabs>
          <w:tab w:val="clear" w:pos="1440"/>
          <w:tab w:val="left" w:pos="180"/>
        </w:tabs>
        <w:suppressAutoHyphens/>
        <w:overflowPunct w:val="0"/>
        <w:autoSpaceDE w:val="0"/>
        <w:spacing w:before="240" w:after="0" w:line="300" w:lineRule="auto"/>
        <w:ind w:left="993"/>
        <w:textAlignment w:val="baseline"/>
        <w:rPr>
          <w:rFonts w:ascii="Calibri" w:eastAsia="Times New Roman" w:hAnsi="Calibri" w:cs="Calibri"/>
          <w:lang w:eastAsia="pl-PL"/>
        </w:rPr>
      </w:pPr>
      <w:r w:rsidRPr="00D558C4">
        <w:rPr>
          <w:rFonts w:ascii="Calibri" w:hAnsi="Calibri" w:cs="Calibri"/>
        </w:rPr>
        <w:t xml:space="preserve">w przypadku </w:t>
      </w:r>
      <w:r w:rsidR="00F44B1C" w:rsidRPr="00D558C4">
        <w:rPr>
          <w:rFonts w:ascii="Calibri" w:hAnsi="Calibri" w:cs="Calibri"/>
        </w:rPr>
        <w:t>nowych</w:t>
      </w:r>
      <w:r w:rsidRPr="00D558C4">
        <w:rPr>
          <w:rFonts w:ascii="Calibri" w:hAnsi="Calibri" w:cs="Calibri"/>
        </w:rPr>
        <w:t xml:space="preserve"> placówek: zgodnie z zamówieniem złożonym przez przedstawiciela danej placówki,</w:t>
      </w:r>
    </w:p>
    <w:p w14:paraId="11F755FF" w14:textId="324F830E" w:rsidR="00281F4A" w:rsidRPr="00D558C4" w:rsidRDefault="00281F4A" w:rsidP="00D558C4">
      <w:pPr>
        <w:tabs>
          <w:tab w:val="left" w:pos="180"/>
        </w:tabs>
        <w:suppressAutoHyphens/>
        <w:overflowPunct w:val="0"/>
        <w:autoSpaceDE w:val="0"/>
        <w:spacing w:before="240" w:after="0" w:line="300" w:lineRule="auto"/>
        <w:ind w:left="633"/>
        <w:textAlignment w:val="baseline"/>
        <w:rPr>
          <w:rFonts w:ascii="Calibri" w:eastAsia="Times New Roman" w:hAnsi="Calibri" w:cs="Calibri"/>
          <w:lang w:eastAsia="pl-PL"/>
        </w:rPr>
      </w:pPr>
      <w:r w:rsidRPr="00D558C4">
        <w:rPr>
          <w:rFonts w:ascii="Calibri" w:eastAsia="Times New Roman" w:hAnsi="Calibri" w:cs="Calibri"/>
          <w:lang w:eastAsia="pl-PL"/>
        </w:rPr>
        <w:t>wykaz placówek Zamawiającego stanowi załącznik nr 3 do niniejszej umowy.</w:t>
      </w:r>
    </w:p>
    <w:p w14:paraId="58AAC7E4" w14:textId="77777777" w:rsidR="00281F4A" w:rsidRPr="00D558C4" w:rsidRDefault="00281F4A" w:rsidP="00D558C4">
      <w:pPr>
        <w:numPr>
          <w:ilvl w:val="0"/>
          <w:numId w:val="11"/>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Wykonawca zobowiązany jest do współpracy z Zamawiającym podczas realizacji niniejszej umowy.</w:t>
      </w:r>
    </w:p>
    <w:p w14:paraId="2AC34EC5" w14:textId="27F77F0A" w:rsidR="00281F4A" w:rsidRPr="00D558C4" w:rsidRDefault="00281F4A" w:rsidP="00D558C4">
      <w:pPr>
        <w:numPr>
          <w:ilvl w:val="0"/>
          <w:numId w:val="11"/>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Wykonawca zobowiązuje się do wykonania projektów ubrań roboczych według ich opisu sporządzonego przez Zamawiającego, s</w:t>
      </w:r>
      <w:r w:rsidR="001B3E2D" w:rsidRPr="00D558C4">
        <w:rPr>
          <w:rFonts w:ascii="Calibri" w:eastAsia="Times New Roman" w:hAnsi="Calibri" w:cs="Calibri"/>
          <w:lang w:eastAsia="pl-PL"/>
        </w:rPr>
        <w:t xml:space="preserve">tanowiącego Załącznik nr </w:t>
      </w:r>
      <w:r w:rsidR="00D85A86" w:rsidRPr="00D558C4">
        <w:rPr>
          <w:rFonts w:ascii="Calibri" w:eastAsia="Times New Roman" w:hAnsi="Calibri" w:cs="Calibri"/>
          <w:lang w:eastAsia="pl-PL"/>
        </w:rPr>
        <w:t>9</w:t>
      </w:r>
      <w:r w:rsidR="001B3E2D" w:rsidRPr="00D558C4">
        <w:rPr>
          <w:rFonts w:ascii="Calibri" w:eastAsia="Times New Roman" w:hAnsi="Calibri" w:cs="Calibri"/>
          <w:lang w:eastAsia="pl-PL"/>
        </w:rPr>
        <w:t xml:space="preserve"> do S</w:t>
      </w:r>
      <w:r w:rsidRPr="00D558C4">
        <w:rPr>
          <w:rFonts w:ascii="Calibri" w:eastAsia="Times New Roman" w:hAnsi="Calibri" w:cs="Calibri"/>
          <w:lang w:eastAsia="pl-PL"/>
        </w:rPr>
        <w:t xml:space="preserve">WZ z uwzględnieniem </w:t>
      </w:r>
      <w:r w:rsidR="001A36F7" w:rsidRPr="00D558C4">
        <w:rPr>
          <w:rFonts w:ascii="Calibri" w:eastAsia="Times New Roman" w:hAnsi="Calibri" w:cs="Calibri"/>
          <w:lang w:eastAsia="pl-PL"/>
        </w:rPr>
        <w:t>opisów</w:t>
      </w:r>
      <w:r w:rsidRPr="00D558C4">
        <w:rPr>
          <w:rFonts w:ascii="Calibri" w:eastAsia="Times New Roman" w:hAnsi="Calibri" w:cs="Calibri"/>
          <w:lang w:eastAsia="pl-PL"/>
        </w:rPr>
        <w:t xml:space="preserve"> oferowanej odzieży za</w:t>
      </w:r>
      <w:r w:rsidR="001B3E2D" w:rsidRPr="00D558C4">
        <w:rPr>
          <w:rFonts w:ascii="Calibri" w:eastAsia="Times New Roman" w:hAnsi="Calibri" w:cs="Calibri"/>
          <w:lang w:eastAsia="pl-PL"/>
        </w:rPr>
        <w:t xml:space="preserve">łączonych do oferty </w:t>
      </w:r>
      <w:r w:rsidR="001A36F7" w:rsidRPr="00D558C4">
        <w:rPr>
          <w:rFonts w:ascii="Calibri" w:eastAsia="Times New Roman" w:hAnsi="Calibri" w:cs="Calibri"/>
          <w:lang w:eastAsia="pl-PL"/>
        </w:rPr>
        <w:t>Wykonawcy.</w:t>
      </w:r>
    </w:p>
    <w:p w14:paraId="415AC845" w14:textId="77777777" w:rsidR="001A36F7" w:rsidRPr="00D558C4" w:rsidRDefault="00281F4A" w:rsidP="00D558C4">
      <w:pPr>
        <w:numPr>
          <w:ilvl w:val="0"/>
          <w:numId w:val="11"/>
        </w:numPr>
        <w:suppressAutoHyphens/>
        <w:overflowPunct w:val="0"/>
        <w:autoSpaceDE w:val="0"/>
        <w:spacing w:before="240" w:after="240" w:line="300" w:lineRule="auto"/>
        <w:ind w:left="357" w:hanging="357"/>
        <w:textAlignment w:val="baseline"/>
        <w:rPr>
          <w:rFonts w:ascii="Calibri" w:eastAsia="Times New Roman" w:hAnsi="Calibri" w:cs="Calibri"/>
          <w:lang w:eastAsia="pl-PL"/>
        </w:rPr>
      </w:pPr>
      <w:r w:rsidRPr="00D558C4">
        <w:rPr>
          <w:rFonts w:ascii="Calibri" w:eastAsia="Times New Roman" w:hAnsi="Calibri" w:cs="Calibri"/>
          <w:lang w:eastAsia="pl-PL"/>
        </w:rPr>
        <w:t xml:space="preserve">Wykonawca oświadcza, że posiada wszelkie kwalifikacje, uprawnienia, doświadczenie </w:t>
      </w:r>
      <w:r w:rsidRPr="00D558C4">
        <w:rPr>
          <w:rFonts w:ascii="Calibri" w:eastAsia="Times New Roman" w:hAnsi="Calibri" w:cs="Calibri"/>
          <w:lang w:eastAsia="pl-PL"/>
        </w:rPr>
        <w:br/>
        <w:t xml:space="preserve">niezbędne do wykonania umowy oraz zobowiązuje się do jej wykonania z zachowaniem należytej staranności wymaganej w stosunkach tego rodzaju. </w:t>
      </w:r>
    </w:p>
    <w:p w14:paraId="222C0DE1" w14:textId="2413F3CE" w:rsidR="00281F4A" w:rsidRPr="00D558C4" w:rsidRDefault="00281F4A" w:rsidP="00D558C4">
      <w:pPr>
        <w:pStyle w:val="Nagwek3"/>
        <w:tabs>
          <w:tab w:val="clear" w:pos="1572"/>
        </w:tabs>
        <w:spacing w:before="240" w:after="240" w:line="300" w:lineRule="auto"/>
        <w:ind w:left="0" w:firstLine="0"/>
        <w:rPr>
          <w:rFonts w:ascii="Calibri" w:hAnsi="Calibri" w:cs="Calibri"/>
          <w:b/>
          <w:sz w:val="22"/>
          <w:szCs w:val="22"/>
        </w:rPr>
      </w:pPr>
      <w:r w:rsidRPr="00D558C4">
        <w:rPr>
          <w:rFonts w:ascii="Calibri" w:hAnsi="Calibri" w:cs="Calibri"/>
          <w:b/>
          <w:sz w:val="22"/>
          <w:szCs w:val="22"/>
        </w:rPr>
        <w:t>§ 2</w:t>
      </w:r>
      <w:r w:rsidR="007545B2" w:rsidRPr="00D558C4">
        <w:rPr>
          <w:rFonts w:ascii="Calibri" w:hAnsi="Calibri" w:cs="Calibri"/>
          <w:b/>
          <w:sz w:val="22"/>
          <w:szCs w:val="22"/>
        </w:rPr>
        <w:t xml:space="preserve"> Klauzula</w:t>
      </w:r>
      <w:r w:rsidR="00456FA9" w:rsidRPr="00D558C4">
        <w:rPr>
          <w:rFonts w:ascii="Calibri" w:hAnsi="Calibri" w:cs="Calibri"/>
          <w:b/>
          <w:sz w:val="22"/>
          <w:szCs w:val="22"/>
        </w:rPr>
        <w:t xml:space="preserve"> społeczn</w:t>
      </w:r>
      <w:r w:rsidR="007545B2" w:rsidRPr="00D558C4">
        <w:rPr>
          <w:rFonts w:ascii="Calibri" w:hAnsi="Calibri" w:cs="Calibri"/>
          <w:b/>
          <w:sz w:val="22"/>
          <w:szCs w:val="22"/>
        </w:rPr>
        <w:t>a</w:t>
      </w:r>
      <w:r w:rsidR="00456FA9" w:rsidRPr="00D558C4">
        <w:rPr>
          <w:rFonts w:ascii="Calibri" w:hAnsi="Calibri" w:cs="Calibri"/>
          <w:b/>
          <w:sz w:val="22"/>
          <w:szCs w:val="22"/>
        </w:rPr>
        <w:t xml:space="preserve"> (zatrudnienie na podstawie stosunku pracy)</w:t>
      </w:r>
    </w:p>
    <w:p w14:paraId="55887C8D" w14:textId="0221A57F" w:rsidR="007545B2" w:rsidRPr="00D558C4" w:rsidRDefault="007545B2" w:rsidP="00D558C4">
      <w:pPr>
        <w:numPr>
          <w:ilvl w:val="0"/>
          <w:numId w:val="7"/>
        </w:numPr>
        <w:suppressAutoHyphens/>
        <w:overflowPunct w:val="0"/>
        <w:autoSpaceDE w:val="0"/>
        <w:spacing w:before="240" w:after="0" w:line="300" w:lineRule="auto"/>
        <w:textAlignment w:val="baseline"/>
        <w:rPr>
          <w:rFonts w:ascii="Calibri" w:eastAsia="Times New Roman" w:hAnsi="Calibri" w:cs="Calibri"/>
          <w:lang w:eastAsia="pl-PL"/>
        </w:rPr>
      </w:pPr>
      <w:r w:rsidRPr="00D558C4">
        <w:rPr>
          <w:rFonts w:ascii="Calibri" w:hAnsi="Calibri" w:cs="Calibri"/>
        </w:rPr>
        <w:t xml:space="preserve">Zamawiający wymaga zatrudnienia na podstawie umowy o pracę w wymiarze co najmniej ½ etatu przez wykonawcę lub podwykonawcę osób wykonujących wskazane poniżej czynności w trakcie realizacji zamówienia: </w:t>
      </w:r>
    </w:p>
    <w:p w14:paraId="701F093B" w14:textId="77777777" w:rsidR="007545B2" w:rsidRPr="00D558C4" w:rsidRDefault="007545B2" w:rsidP="00BF47CB">
      <w:pPr>
        <w:pStyle w:val="Akapitzlist"/>
        <w:numPr>
          <w:ilvl w:val="0"/>
          <w:numId w:val="34"/>
        </w:numPr>
        <w:suppressAutoHyphens w:val="0"/>
        <w:overflowPunct/>
        <w:autoSpaceDE/>
        <w:spacing w:before="240" w:line="300" w:lineRule="auto"/>
        <w:ind w:left="709"/>
        <w:textAlignment w:val="auto"/>
        <w:rPr>
          <w:rFonts w:ascii="Calibri" w:hAnsi="Calibri" w:cs="Calibri"/>
          <w:sz w:val="22"/>
          <w:szCs w:val="22"/>
        </w:rPr>
      </w:pPr>
      <w:r w:rsidRPr="00D558C4">
        <w:rPr>
          <w:rFonts w:ascii="Calibri" w:hAnsi="Calibri" w:cs="Calibri"/>
          <w:sz w:val="22"/>
          <w:szCs w:val="22"/>
        </w:rPr>
        <w:t>wykonywanie czynności, administracyjnych związanych z:</w:t>
      </w:r>
    </w:p>
    <w:p w14:paraId="71B21EBB" w14:textId="77777777" w:rsidR="007545B2" w:rsidRPr="00D558C4" w:rsidRDefault="007545B2" w:rsidP="00BF47CB">
      <w:pPr>
        <w:pStyle w:val="Akapitzlist"/>
        <w:numPr>
          <w:ilvl w:val="1"/>
          <w:numId w:val="35"/>
        </w:numPr>
        <w:suppressAutoHyphens w:val="0"/>
        <w:overflowPunct/>
        <w:autoSpaceDE/>
        <w:spacing w:before="240" w:line="300" w:lineRule="auto"/>
        <w:ind w:left="1134"/>
        <w:textAlignment w:val="auto"/>
        <w:rPr>
          <w:rFonts w:ascii="Calibri" w:hAnsi="Calibri" w:cs="Calibri"/>
          <w:sz w:val="22"/>
          <w:szCs w:val="22"/>
        </w:rPr>
      </w:pPr>
      <w:r w:rsidRPr="00D558C4">
        <w:rPr>
          <w:rFonts w:ascii="Calibri" w:hAnsi="Calibri" w:cs="Calibri"/>
          <w:sz w:val="22"/>
          <w:szCs w:val="22"/>
        </w:rPr>
        <w:t>kontrolą krojenia, szycia, prasowania oraz oceną jakości powstałej odzieży,</w:t>
      </w:r>
    </w:p>
    <w:p w14:paraId="5951E757" w14:textId="77777777" w:rsidR="007545B2" w:rsidRPr="00D558C4" w:rsidRDefault="007545B2" w:rsidP="00BF47CB">
      <w:pPr>
        <w:pStyle w:val="Akapitzlist"/>
        <w:numPr>
          <w:ilvl w:val="1"/>
          <w:numId w:val="35"/>
        </w:numPr>
        <w:suppressAutoHyphens w:val="0"/>
        <w:overflowPunct/>
        <w:autoSpaceDE/>
        <w:spacing w:before="240" w:line="300" w:lineRule="auto"/>
        <w:ind w:left="1134"/>
        <w:textAlignment w:val="auto"/>
        <w:rPr>
          <w:rFonts w:ascii="Calibri" w:hAnsi="Calibri" w:cs="Calibri"/>
          <w:sz w:val="22"/>
          <w:szCs w:val="22"/>
        </w:rPr>
      </w:pPr>
      <w:r w:rsidRPr="00D558C4">
        <w:rPr>
          <w:rFonts w:ascii="Calibri" w:hAnsi="Calibri" w:cs="Calibri"/>
          <w:sz w:val="22"/>
          <w:szCs w:val="22"/>
        </w:rPr>
        <w:t>dokumentowaniem przebiegu realizacji zamówienia,</w:t>
      </w:r>
    </w:p>
    <w:p w14:paraId="3624D4BD" w14:textId="77777777" w:rsidR="007545B2" w:rsidRPr="00D558C4" w:rsidRDefault="007545B2" w:rsidP="00BF47CB">
      <w:pPr>
        <w:pStyle w:val="Akapitzlist"/>
        <w:numPr>
          <w:ilvl w:val="1"/>
          <w:numId w:val="35"/>
        </w:numPr>
        <w:suppressAutoHyphens w:val="0"/>
        <w:overflowPunct/>
        <w:autoSpaceDE/>
        <w:spacing w:before="240" w:line="300" w:lineRule="auto"/>
        <w:ind w:left="1134"/>
        <w:textAlignment w:val="auto"/>
        <w:rPr>
          <w:rFonts w:ascii="Calibri" w:hAnsi="Calibri" w:cs="Calibri"/>
          <w:sz w:val="22"/>
          <w:szCs w:val="22"/>
        </w:rPr>
      </w:pPr>
      <w:r w:rsidRPr="00D558C4">
        <w:rPr>
          <w:rFonts w:ascii="Calibri" w:hAnsi="Calibri" w:cs="Calibri"/>
          <w:sz w:val="22"/>
          <w:szCs w:val="22"/>
        </w:rPr>
        <w:t>prowadzeniem korespondencji,</w:t>
      </w:r>
    </w:p>
    <w:p w14:paraId="3E023239" w14:textId="77777777" w:rsidR="007545B2" w:rsidRPr="00D558C4" w:rsidRDefault="007545B2" w:rsidP="00BF47CB">
      <w:pPr>
        <w:pStyle w:val="Akapitzlist"/>
        <w:numPr>
          <w:ilvl w:val="1"/>
          <w:numId w:val="35"/>
        </w:numPr>
        <w:suppressAutoHyphens w:val="0"/>
        <w:overflowPunct/>
        <w:autoSpaceDE/>
        <w:spacing w:before="240" w:line="300" w:lineRule="auto"/>
        <w:ind w:left="1134"/>
        <w:textAlignment w:val="auto"/>
        <w:rPr>
          <w:rFonts w:ascii="Calibri" w:hAnsi="Calibri" w:cs="Calibri"/>
          <w:sz w:val="22"/>
          <w:szCs w:val="22"/>
        </w:rPr>
      </w:pPr>
      <w:r w:rsidRPr="00D558C4">
        <w:rPr>
          <w:rFonts w:ascii="Calibri" w:hAnsi="Calibri" w:cs="Calibri"/>
          <w:sz w:val="22"/>
          <w:szCs w:val="22"/>
        </w:rPr>
        <w:t>koordynacją dostawy przedmiotu zamówienia;</w:t>
      </w:r>
    </w:p>
    <w:p w14:paraId="754D8D32" w14:textId="77777777" w:rsidR="007545B2" w:rsidRPr="00D558C4" w:rsidRDefault="007545B2" w:rsidP="00BF47CB">
      <w:pPr>
        <w:pStyle w:val="Akapitzlist"/>
        <w:numPr>
          <w:ilvl w:val="0"/>
          <w:numId w:val="34"/>
        </w:numPr>
        <w:spacing w:before="240" w:line="300" w:lineRule="auto"/>
        <w:ind w:left="709"/>
        <w:rPr>
          <w:rFonts w:ascii="Calibri" w:hAnsi="Calibri" w:cs="Calibri"/>
          <w:sz w:val="22"/>
          <w:szCs w:val="22"/>
        </w:rPr>
      </w:pPr>
      <w:r w:rsidRPr="00D558C4">
        <w:rPr>
          <w:rFonts w:ascii="Calibri" w:hAnsi="Calibri" w:cs="Calibri"/>
          <w:sz w:val="22"/>
          <w:szCs w:val="22"/>
        </w:rPr>
        <w:lastRenderedPageBreak/>
        <w:t>wykonywanie wszelkich czynności w ramach zamówienia publicznego związanych z wykonaniem (uszyciem) ubrań tj.: zaprojektowanie odzieży, wykrawanie poszczególnych elementów odzieży, zszywanie i wykańczanie odzieży, przyszywanie metek do ubrań, prasowanie;</w:t>
      </w:r>
    </w:p>
    <w:p w14:paraId="3B2EA4DC" w14:textId="77777777" w:rsidR="007545B2" w:rsidRPr="00D558C4" w:rsidRDefault="007545B2" w:rsidP="00D558C4">
      <w:pPr>
        <w:spacing w:before="240" w:after="0" w:line="300" w:lineRule="auto"/>
        <w:ind w:left="426"/>
        <w:rPr>
          <w:rFonts w:ascii="Calibri" w:hAnsi="Calibri" w:cs="Calibri"/>
        </w:rPr>
      </w:pPr>
      <w:r w:rsidRPr="00D558C4">
        <w:rPr>
          <w:rFonts w:ascii="Calibri" w:hAnsi="Calibri" w:cs="Calibri"/>
        </w:rPr>
        <w:t>przy czym nie dot. przypadku, w którym w/w czynności wykonuje osoba fizyczna prowadząca działalność gospodarczą tj. wykonawca zamówienia.</w:t>
      </w:r>
    </w:p>
    <w:p w14:paraId="7F1873F3" w14:textId="77777777" w:rsidR="00A03D7C" w:rsidRPr="00D558C4" w:rsidRDefault="00281F4A" w:rsidP="00D558C4">
      <w:pPr>
        <w:numPr>
          <w:ilvl w:val="0"/>
          <w:numId w:val="7"/>
        </w:numPr>
        <w:suppressAutoHyphens/>
        <w:overflowPunct w:val="0"/>
        <w:autoSpaceDE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spacing w:val="-1"/>
          <w:lang w:eastAsia="pl-PL"/>
        </w:rPr>
        <w:t>Wykonawca odpowiada za czynności wykonywane przez osoby trzecie (w tym pracowników) jak za własne.</w:t>
      </w:r>
    </w:p>
    <w:p w14:paraId="5E56B867" w14:textId="34536A0E" w:rsidR="00A03D7C" w:rsidRPr="00D558C4" w:rsidRDefault="00A03D7C" w:rsidP="00D558C4">
      <w:pPr>
        <w:numPr>
          <w:ilvl w:val="0"/>
          <w:numId w:val="7"/>
        </w:numPr>
        <w:suppressAutoHyphens/>
        <w:overflowPunct w:val="0"/>
        <w:autoSpaceDE w:val="0"/>
        <w:spacing w:before="240" w:after="0" w:line="300" w:lineRule="auto"/>
        <w:textAlignment w:val="baseline"/>
        <w:rPr>
          <w:rFonts w:ascii="Calibri" w:eastAsia="Times New Roman" w:hAnsi="Calibri" w:cs="Calibri"/>
          <w:lang w:eastAsia="pl-PL"/>
        </w:rPr>
      </w:pPr>
      <w:r w:rsidRPr="00D558C4">
        <w:rPr>
          <w:rFonts w:ascii="Calibri" w:hAnsi="Calibri" w:cs="Calibri"/>
        </w:rPr>
        <w:t>W trakcie realizacji umowy Zamawiający uprawniony jest do wykonywania czynności kontrolnych wobec Wykonawcy odnośnie spełniania wymogu zatrudnienia o którym mowa w ust. 1. Zamawiający uprawniony jest do:</w:t>
      </w:r>
    </w:p>
    <w:p w14:paraId="3FED3976" w14:textId="77777777" w:rsidR="00A03D7C" w:rsidRPr="00D558C4" w:rsidRDefault="00A03D7C" w:rsidP="00BF47CB">
      <w:pPr>
        <w:pStyle w:val="Akapitzlist"/>
        <w:numPr>
          <w:ilvl w:val="2"/>
          <w:numId w:val="26"/>
        </w:numPr>
        <w:spacing w:before="240" w:after="240" w:line="300" w:lineRule="auto"/>
        <w:ind w:left="851" w:hanging="425"/>
        <w:rPr>
          <w:rFonts w:ascii="Calibri" w:hAnsi="Calibri" w:cs="Calibri"/>
          <w:sz w:val="22"/>
          <w:szCs w:val="22"/>
        </w:rPr>
      </w:pPr>
      <w:r w:rsidRPr="00D558C4">
        <w:rPr>
          <w:rFonts w:ascii="Calibri" w:hAnsi="Calibri" w:cs="Calibri"/>
          <w:sz w:val="22"/>
          <w:szCs w:val="22"/>
        </w:rPr>
        <w:t>żądania oświadczeń zatrudnionego pracownika, Wykonawcy lub Podwykonawcy (według wyboru Zamawiającego) i dokumentów w zakresie potwierdzenia spełniania ww. wymogów i dokonywania ich oceny,</w:t>
      </w:r>
    </w:p>
    <w:p w14:paraId="0AC228E1" w14:textId="77777777" w:rsidR="00A03D7C" w:rsidRPr="00D558C4" w:rsidRDefault="00A03D7C" w:rsidP="00BF47CB">
      <w:pPr>
        <w:pStyle w:val="Akapitzlist"/>
        <w:numPr>
          <w:ilvl w:val="2"/>
          <w:numId w:val="26"/>
        </w:numPr>
        <w:spacing w:before="240" w:after="240" w:line="300" w:lineRule="auto"/>
        <w:ind w:left="851" w:hanging="425"/>
        <w:rPr>
          <w:rFonts w:ascii="Calibri" w:hAnsi="Calibri" w:cs="Calibri"/>
          <w:sz w:val="22"/>
          <w:szCs w:val="22"/>
        </w:rPr>
      </w:pPr>
      <w:r w:rsidRPr="00D558C4">
        <w:rPr>
          <w:rFonts w:ascii="Calibri" w:hAnsi="Calibri" w:cs="Calibri"/>
          <w:sz w:val="22"/>
          <w:szCs w:val="22"/>
        </w:rPr>
        <w:t>żądania wyjaśnień w przypadku wątpliwości w zakresie potwierdzenia spełniania ww. wymogów,</w:t>
      </w:r>
    </w:p>
    <w:p w14:paraId="55A6FE61" w14:textId="77777777" w:rsidR="00A03D7C" w:rsidRPr="00D558C4" w:rsidRDefault="00A03D7C" w:rsidP="00BF47CB">
      <w:pPr>
        <w:pStyle w:val="Akapitzlist"/>
        <w:numPr>
          <w:ilvl w:val="2"/>
          <w:numId w:val="26"/>
        </w:numPr>
        <w:spacing w:before="240" w:after="240" w:line="300" w:lineRule="auto"/>
        <w:ind w:left="851" w:hanging="425"/>
        <w:rPr>
          <w:rFonts w:ascii="Calibri" w:hAnsi="Calibri" w:cs="Calibri"/>
          <w:sz w:val="22"/>
          <w:szCs w:val="22"/>
        </w:rPr>
      </w:pPr>
      <w:r w:rsidRPr="00D558C4">
        <w:rPr>
          <w:rFonts w:ascii="Calibri" w:hAnsi="Calibri" w:cs="Calibri"/>
          <w:sz w:val="22"/>
          <w:szCs w:val="22"/>
        </w:rPr>
        <w:t>przeprowadzania kontroli na miejscu wykonywania Przedmiotu Umowy.</w:t>
      </w:r>
    </w:p>
    <w:p w14:paraId="0279A363" w14:textId="77777777" w:rsidR="00A03D7C" w:rsidRPr="00D558C4" w:rsidRDefault="00A03D7C" w:rsidP="00D558C4">
      <w:pPr>
        <w:pStyle w:val="Akapitzlist"/>
        <w:numPr>
          <w:ilvl w:val="0"/>
          <w:numId w:val="7"/>
        </w:numPr>
        <w:spacing w:before="240" w:after="240" w:line="300" w:lineRule="auto"/>
        <w:rPr>
          <w:rFonts w:ascii="Calibri" w:hAnsi="Calibri" w:cs="Calibri"/>
          <w:sz w:val="22"/>
          <w:szCs w:val="22"/>
        </w:rPr>
      </w:pPr>
      <w:r w:rsidRPr="00D558C4">
        <w:rPr>
          <w:rFonts w:ascii="Calibri" w:hAnsi="Calibri" w:cs="Calibri"/>
          <w:sz w:val="22"/>
          <w:szCs w:val="22"/>
        </w:rPr>
        <w:t>W trakcie realizacji umowy na każde wezwanie Zamawiającego w wyznaczonym w tym wezwaniu terminie Wykonawca przedłoży dowody wymienione poniżej wskazane przez Zamawiającego w wezwaniu, w celu potwierdzenia spełnienia wymogu zatrudnienia, o którym mowa w ust. 1:</w:t>
      </w:r>
    </w:p>
    <w:p w14:paraId="0F7DBFC5" w14:textId="0D5A0383" w:rsidR="00A03D7C" w:rsidRPr="00D558C4" w:rsidRDefault="00A03D7C" w:rsidP="00BF47CB">
      <w:pPr>
        <w:pStyle w:val="Akapitzlist"/>
        <w:numPr>
          <w:ilvl w:val="1"/>
          <w:numId w:val="25"/>
        </w:numPr>
        <w:spacing w:before="240" w:after="240" w:line="300" w:lineRule="auto"/>
        <w:ind w:left="709"/>
        <w:rPr>
          <w:rFonts w:ascii="Calibri" w:hAnsi="Calibri" w:cs="Calibri"/>
          <w:sz w:val="22"/>
          <w:szCs w:val="22"/>
        </w:rPr>
      </w:pPr>
      <w:r w:rsidRPr="00D558C4">
        <w:rPr>
          <w:rFonts w:ascii="Calibri" w:hAnsi="Calibri" w:cs="Calibri"/>
          <w:sz w:val="22"/>
          <w:szCs w:val="22"/>
        </w:rPr>
        <w:t xml:space="preserve">oświadczenia pracowników Wykonawcy lub podwykonawcy o ich zatrudnieniu na podstawie umowy o pracę przez Wykonawcę lub </w:t>
      </w:r>
      <w:r w:rsidR="000E7199" w:rsidRPr="00D558C4">
        <w:rPr>
          <w:rFonts w:ascii="Calibri" w:hAnsi="Calibri" w:cs="Calibri"/>
          <w:sz w:val="22"/>
          <w:szCs w:val="22"/>
        </w:rPr>
        <w:t>p</w:t>
      </w:r>
      <w:r w:rsidRPr="00D558C4">
        <w:rPr>
          <w:rFonts w:ascii="Calibri" w:hAnsi="Calibri" w:cs="Calibri"/>
          <w:sz w:val="22"/>
          <w:szCs w:val="22"/>
        </w:rPr>
        <w:t>odwykonawcę,</w:t>
      </w:r>
    </w:p>
    <w:p w14:paraId="6632A1E3" w14:textId="5145755B" w:rsidR="00A03D7C" w:rsidRPr="00D558C4" w:rsidRDefault="00A03D7C" w:rsidP="00BF47CB">
      <w:pPr>
        <w:pStyle w:val="Akapitzlist"/>
        <w:numPr>
          <w:ilvl w:val="1"/>
          <w:numId w:val="25"/>
        </w:numPr>
        <w:spacing w:before="240" w:after="240" w:line="300" w:lineRule="auto"/>
        <w:ind w:left="709"/>
        <w:rPr>
          <w:rFonts w:ascii="Calibri" w:hAnsi="Calibri" w:cs="Calibri"/>
          <w:sz w:val="22"/>
          <w:szCs w:val="22"/>
        </w:rPr>
      </w:pPr>
      <w:r w:rsidRPr="00D558C4">
        <w:rPr>
          <w:rFonts w:ascii="Calibri" w:hAnsi="Calibri" w:cs="Calibri"/>
          <w:sz w:val="22"/>
          <w:szCs w:val="22"/>
        </w:rPr>
        <w:t xml:space="preserve">oświadczenie Wykonawcy (lub </w:t>
      </w:r>
      <w:r w:rsidR="000E7199" w:rsidRPr="00D558C4">
        <w:rPr>
          <w:rFonts w:ascii="Calibri" w:hAnsi="Calibri" w:cs="Calibri"/>
          <w:sz w:val="22"/>
          <w:szCs w:val="22"/>
        </w:rPr>
        <w:t>p</w:t>
      </w:r>
      <w:r w:rsidRPr="00D558C4">
        <w:rPr>
          <w:rFonts w:ascii="Calibri" w:hAnsi="Calibri" w:cs="Calibri"/>
          <w:sz w:val="22"/>
          <w:szCs w:val="22"/>
        </w:rPr>
        <w:t>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 Podwykonawcy) (w zakresie o którym mowa w ust. 1 - nie dot. przypadku, w którym w/w czynności wykonuje projektant / kierownik robót budowlanych / kierownik robót elektrycznych oraz osoba fizyczna prowadząca działalność gospodarczą tj. Wykonawca zamówienia),</w:t>
      </w:r>
    </w:p>
    <w:p w14:paraId="3F797095" w14:textId="45E93DAA" w:rsidR="00A03D7C" w:rsidRPr="00D558C4" w:rsidRDefault="00A03D7C" w:rsidP="00BF47CB">
      <w:pPr>
        <w:pStyle w:val="Akapitzlist"/>
        <w:numPr>
          <w:ilvl w:val="1"/>
          <w:numId w:val="25"/>
        </w:numPr>
        <w:spacing w:before="240" w:after="240" w:line="300" w:lineRule="auto"/>
        <w:ind w:left="709"/>
        <w:rPr>
          <w:rFonts w:ascii="Calibri" w:hAnsi="Calibri" w:cs="Calibri"/>
          <w:sz w:val="22"/>
          <w:szCs w:val="22"/>
        </w:rPr>
      </w:pPr>
      <w:r w:rsidRPr="00D558C4">
        <w:rPr>
          <w:rFonts w:ascii="Calibri" w:hAnsi="Calibri" w:cs="Calibri"/>
          <w:sz w:val="22"/>
          <w:szCs w:val="22"/>
        </w:rPr>
        <w:t xml:space="preserve">poświadczoną za zgodność z oryginałem odpowiednio przez Wykonawcę (lub </w:t>
      </w:r>
      <w:r w:rsidR="000E7199" w:rsidRPr="00D558C4">
        <w:rPr>
          <w:rFonts w:ascii="Calibri" w:hAnsi="Calibri" w:cs="Calibri"/>
          <w:sz w:val="22"/>
          <w:szCs w:val="22"/>
        </w:rPr>
        <w:t>p</w:t>
      </w:r>
      <w:r w:rsidRPr="00D558C4">
        <w:rPr>
          <w:rFonts w:ascii="Calibri" w:hAnsi="Calibri" w:cs="Calibri"/>
          <w:sz w:val="22"/>
          <w:szCs w:val="22"/>
        </w:rPr>
        <w:t xml:space="preserve">odwykonawcę) kopię umowy/umów o pracę osób wykonujących w trakcie realizacji zamówienia czynności, których dotyczy ww. oświadczenie Wykonawcy (lub </w:t>
      </w:r>
      <w:r w:rsidR="000E7199" w:rsidRPr="00D558C4">
        <w:rPr>
          <w:rFonts w:ascii="Calibri" w:hAnsi="Calibri" w:cs="Calibri"/>
          <w:sz w:val="22"/>
          <w:szCs w:val="22"/>
        </w:rPr>
        <w:t>p</w:t>
      </w:r>
      <w:r w:rsidRPr="00D558C4">
        <w:rPr>
          <w:rFonts w:ascii="Calibri" w:hAnsi="Calibri" w:cs="Calibri"/>
          <w:sz w:val="22"/>
          <w:szCs w:val="22"/>
        </w:rPr>
        <w:t xml:space="preserve">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w:t>
      </w:r>
      <w:r w:rsidRPr="00D558C4">
        <w:rPr>
          <w:rFonts w:ascii="Calibri" w:hAnsi="Calibri" w:cs="Calibri"/>
          <w:sz w:val="22"/>
          <w:szCs w:val="22"/>
        </w:rPr>
        <w:lastRenderedPageBreak/>
        <w:t xml:space="preserve">adresów, nr PESEL pracowników), imię i nazwisko pracownika nie podlega </w:t>
      </w:r>
      <w:proofErr w:type="spellStart"/>
      <w:r w:rsidRPr="00D558C4">
        <w:rPr>
          <w:rFonts w:ascii="Calibri" w:hAnsi="Calibri" w:cs="Calibri"/>
          <w:sz w:val="22"/>
          <w:szCs w:val="22"/>
        </w:rPr>
        <w:t>anonimizacji</w:t>
      </w:r>
      <w:proofErr w:type="spellEnd"/>
      <w:r w:rsidRPr="00D558C4">
        <w:rPr>
          <w:rFonts w:ascii="Calibri" w:hAnsi="Calibri" w:cs="Calibri"/>
          <w:sz w:val="22"/>
          <w:szCs w:val="22"/>
        </w:rPr>
        <w:t>; informacje takie jak: data zawarcia umowy, rodzaj umowy o pracę powinny być możliwe do zidentyfikowania (w zakresie o którym mowa w ust. 1 - nie dot. przypadku, w którym w/w czynności wykonuje projektant / kierownik robót budowlanych / kierownik robót elektrycznych oraz osoba fizyczna prowadząca działalność gospodarczą tj. Wykonawca zamówienia) ,</w:t>
      </w:r>
    </w:p>
    <w:p w14:paraId="30E0EC48" w14:textId="77777777" w:rsidR="00A03D7C" w:rsidRPr="00D558C4" w:rsidRDefault="00A03D7C" w:rsidP="00BF47CB">
      <w:pPr>
        <w:pStyle w:val="Akapitzlist"/>
        <w:numPr>
          <w:ilvl w:val="1"/>
          <w:numId w:val="25"/>
        </w:numPr>
        <w:spacing w:before="240" w:after="240" w:line="300" w:lineRule="auto"/>
        <w:ind w:left="709"/>
        <w:rPr>
          <w:rFonts w:ascii="Calibri" w:hAnsi="Calibri" w:cs="Calibri"/>
          <w:sz w:val="22"/>
          <w:szCs w:val="22"/>
        </w:rPr>
      </w:pPr>
      <w:r w:rsidRPr="00D558C4">
        <w:rPr>
          <w:rFonts w:ascii="Calibri" w:hAnsi="Calibri" w:cs="Calibri"/>
          <w:sz w:val="22"/>
          <w:szCs w:val="22"/>
        </w:rPr>
        <w:t>zaświadczenie właściwego oddziału ZUS, potwierdzające opłacanie przez Wykonawcę (lub Podwykonawcę) składek na ubezpieczenia społeczne i zdrowotne z tytułu zatrudnienia na podstawie umów o pracę za ostatni okres rozliczeniowy (w zakresie o którym mowa w ust. 1 - w przypadku, w którym w/w czynności wykonuje osoba fizyczna prowadząca działalność gospodarczą tj. Wykonawca zamówienia – zaświadczenie właściwej terenowej jednostki organizacyjnej Zakładu Ubezpieczeń Społecznych lub Kasy Rolniczego Ubezpieczenia Społecznego albo innego dokumentu potwierdzającego, że wykonawca nie zalega z opłacaniem składek na ubezpieczenia społeczne lub zdrowotne),</w:t>
      </w:r>
    </w:p>
    <w:p w14:paraId="7DEA4C29" w14:textId="38A78BB6" w:rsidR="00D85A86" w:rsidRPr="00D558C4" w:rsidRDefault="00A03D7C" w:rsidP="00BF47CB">
      <w:pPr>
        <w:pStyle w:val="Akapitzlist"/>
        <w:numPr>
          <w:ilvl w:val="1"/>
          <w:numId w:val="25"/>
        </w:numPr>
        <w:spacing w:before="240" w:line="300" w:lineRule="auto"/>
        <w:ind w:left="709"/>
        <w:rPr>
          <w:rFonts w:ascii="Calibri" w:hAnsi="Calibri" w:cs="Calibri"/>
          <w:sz w:val="22"/>
          <w:szCs w:val="22"/>
        </w:rPr>
      </w:pPr>
      <w:r w:rsidRPr="00D558C4">
        <w:rPr>
          <w:rFonts w:ascii="Calibri" w:hAnsi="Calibri" w:cs="Calibri"/>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podlega </w:t>
      </w:r>
      <w:proofErr w:type="spellStart"/>
      <w:r w:rsidRPr="00D558C4">
        <w:rPr>
          <w:rFonts w:ascii="Calibri" w:hAnsi="Calibri" w:cs="Calibri"/>
          <w:sz w:val="22"/>
          <w:szCs w:val="22"/>
        </w:rPr>
        <w:t>anonimizacji</w:t>
      </w:r>
      <w:proofErr w:type="spellEnd"/>
      <w:r w:rsidRPr="00D558C4">
        <w:rPr>
          <w:rFonts w:ascii="Calibri" w:hAnsi="Calibri" w:cs="Calibri"/>
          <w:sz w:val="22"/>
          <w:szCs w:val="22"/>
        </w:rPr>
        <w:t>, (nie dotyczy przypadku, w którym w/w czynności wykonuje projektant / kierownik robót budowlanych / kierownik robót elektrycznych oraz osoba fizyczna prowadząca działalność gospodarczą tj. Wykonawca zamówienia</w:t>
      </w:r>
      <w:r w:rsidR="00146706" w:rsidRPr="00D558C4">
        <w:rPr>
          <w:rFonts w:ascii="Calibri" w:hAnsi="Calibri" w:cs="Calibri"/>
          <w:sz w:val="22"/>
          <w:szCs w:val="22"/>
        </w:rPr>
        <w:t>)</w:t>
      </w:r>
      <w:r w:rsidRPr="00D558C4">
        <w:rPr>
          <w:rFonts w:ascii="Calibri" w:hAnsi="Calibri" w:cs="Calibri"/>
          <w:sz w:val="22"/>
          <w:szCs w:val="22"/>
        </w:rPr>
        <w:t>.</w:t>
      </w:r>
    </w:p>
    <w:p w14:paraId="7214EA19" w14:textId="77777777" w:rsidR="00D85A86" w:rsidRPr="00D558C4" w:rsidRDefault="00A03D7C" w:rsidP="00D558C4">
      <w:pPr>
        <w:pStyle w:val="Akapitzlist"/>
        <w:numPr>
          <w:ilvl w:val="0"/>
          <w:numId w:val="7"/>
        </w:numPr>
        <w:spacing w:before="240" w:after="240" w:line="300" w:lineRule="auto"/>
        <w:rPr>
          <w:rFonts w:ascii="Calibri" w:hAnsi="Calibri" w:cs="Calibri"/>
          <w:sz w:val="22"/>
          <w:szCs w:val="22"/>
        </w:rPr>
      </w:pPr>
      <w:r w:rsidRPr="00D558C4">
        <w:rPr>
          <w:rFonts w:ascii="Calibri" w:hAnsi="Calibri" w:cs="Calibri"/>
          <w:sz w:val="22"/>
          <w:szCs w:val="22"/>
        </w:rPr>
        <w:t xml:space="preserve">Z tytułu niespełnienia przez Wykonawcę (lub </w:t>
      </w:r>
      <w:r w:rsidR="000E7199" w:rsidRPr="00D558C4">
        <w:rPr>
          <w:rFonts w:ascii="Calibri" w:hAnsi="Calibri" w:cs="Calibri"/>
          <w:sz w:val="22"/>
          <w:szCs w:val="22"/>
        </w:rPr>
        <w:t>p</w:t>
      </w:r>
      <w:r w:rsidRPr="00D558C4">
        <w:rPr>
          <w:rFonts w:ascii="Calibri" w:hAnsi="Calibri" w:cs="Calibri"/>
          <w:sz w:val="22"/>
          <w:szCs w:val="22"/>
        </w:rPr>
        <w:t>odwykonawcę) wymogu zatrudnienia o którym mowa w ust. 1 Zamawiający przewiduje sankcję w postaci obowiązku zapłaty przez Wykonawcę kary umownej w wysokości określonej w § 1</w:t>
      </w:r>
      <w:r w:rsidR="00F203CC" w:rsidRPr="00D558C4">
        <w:rPr>
          <w:rFonts w:ascii="Calibri" w:hAnsi="Calibri" w:cs="Calibri"/>
          <w:sz w:val="22"/>
          <w:szCs w:val="22"/>
        </w:rPr>
        <w:t>6</w:t>
      </w:r>
      <w:r w:rsidRPr="00D558C4">
        <w:rPr>
          <w:rFonts w:ascii="Calibri" w:hAnsi="Calibri" w:cs="Calibri"/>
          <w:sz w:val="22"/>
          <w:szCs w:val="22"/>
        </w:rPr>
        <w:t xml:space="preserve"> ust. 1 pkt </w:t>
      </w:r>
      <w:r w:rsidR="00F203CC" w:rsidRPr="00D558C4">
        <w:rPr>
          <w:rFonts w:ascii="Calibri" w:hAnsi="Calibri" w:cs="Calibri"/>
          <w:sz w:val="22"/>
          <w:szCs w:val="22"/>
        </w:rPr>
        <w:t>4</w:t>
      </w:r>
      <w:r w:rsidRPr="00D558C4">
        <w:rPr>
          <w:rFonts w:ascii="Calibri" w:hAnsi="Calibri" w:cs="Calibri"/>
          <w:sz w:val="22"/>
          <w:szCs w:val="22"/>
        </w:rPr>
        <w:t>. Niezłożenie przez Wykonawcę w wyznaczonym przez Zamawiającego terminie, żądanych przez Zamawiającego dowodów w celu potwierdzenia spełnienia wymogu zatrudnienia o którym mowa w ust. 1 traktowane będzie jako niespełnienie przez Wykonawcę wymogu zatrudnienia.</w:t>
      </w:r>
    </w:p>
    <w:p w14:paraId="0153282D" w14:textId="63BD593A" w:rsidR="00A03D7C" w:rsidRPr="00D558C4" w:rsidRDefault="00A03D7C" w:rsidP="00D558C4">
      <w:pPr>
        <w:pStyle w:val="Akapitzlist"/>
        <w:numPr>
          <w:ilvl w:val="0"/>
          <w:numId w:val="7"/>
        </w:numPr>
        <w:spacing w:before="240" w:after="240" w:line="300" w:lineRule="auto"/>
        <w:rPr>
          <w:rFonts w:ascii="Calibri" w:hAnsi="Calibri" w:cs="Calibri"/>
          <w:sz w:val="22"/>
          <w:szCs w:val="22"/>
        </w:rPr>
      </w:pPr>
      <w:r w:rsidRPr="00D558C4">
        <w:rPr>
          <w:rFonts w:ascii="Calibri" w:hAnsi="Calibri" w:cs="Calibri"/>
          <w:sz w:val="22"/>
          <w:szCs w:val="22"/>
        </w:rPr>
        <w:t>W przypadku uzasadnionych wątpliwości co do przestrzegania prawa pracy przez Wykonawcę lub Podwykonawcę, Zamawiający może zwrócić się o przeprowadzenie kontroli przez Państwową Inspekcję Pracy.</w:t>
      </w:r>
    </w:p>
    <w:p w14:paraId="07EA0228" w14:textId="207A4865" w:rsidR="00281F4A" w:rsidRPr="00D558C4" w:rsidRDefault="00281F4A" w:rsidP="00D558C4">
      <w:pPr>
        <w:pStyle w:val="Nagwek3"/>
        <w:tabs>
          <w:tab w:val="clear" w:pos="1572"/>
        </w:tabs>
        <w:spacing w:before="240" w:after="240" w:line="300" w:lineRule="auto"/>
        <w:ind w:left="0" w:firstLine="0"/>
        <w:rPr>
          <w:rFonts w:ascii="Calibri" w:hAnsi="Calibri" w:cs="Calibri"/>
          <w:b/>
          <w:sz w:val="22"/>
          <w:szCs w:val="22"/>
        </w:rPr>
      </w:pPr>
      <w:r w:rsidRPr="00D558C4">
        <w:rPr>
          <w:rFonts w:ascii="Calibri" w:hAnsi="Calibri" w:cs="Calibri"/>
          <w:b/>
          <w:sz w:val="22"/>
          <w:szCs w:val="22"/>
        </w:rPr>
        <w:t xml:space="preserve">§ </w:t>
      </w:r>
      <w:r w:rsidR="00EA0C50" w:rsidRPr="00D558C4">
        <w:rPr>
          <w:rFonts w:ascii="Calibri" w:hAnsi="Calibri" w:cs="Calibri"/>
          <w:b/>
          <w:sz w:val="22"/>
          <w:szCs w:val="22"/>
        </w:rPr>
        <w:t xml:space="preserve">3 </w:t>
      </w:r>
      <w:r w:rsidRPr="00D558C4">
        <w:rPr>
          <w:rFonts w:ascii="Calibri" w:hAnsi="Calibri" w:cs="Calibri"/>
          <w:b/>
          <w:sz w:val="22"/>
          <w:szCs w:val="22"/>
        </w:rPr>
        <w:t>Termin wykonania umowy</w:t>
      </w:r>
    </w:p>
    <w:p w14:paraId="6A82F01E" w14:textId="497F0EF8" w:rsidR="00D85A86" w:rsidRPr="00D558C4" w:rsidRDefault="00D85A86" w:rsidP="00BF47CB">
      <w:pPr>
        <w:pStyle w:val="Akapitzlist"/>
        <w:numPr>
          <w:ilvl w:val="0"/>
          <w:numId w:val="39"/>
        </w:numPr>
        <w:spacing w:before="240" w:line="300" w:lineRule="auto"/>
        <w:ind w:left="426"/>
        <w:rPr>
          <w:rFonts w:ascii="Calibri" w:hAnsi="Calibri" w:cs="Calibri"/>
          <w:sz w:val="22"/>
          <w:szCs w:val="22"/>
        </w:rPr>
      </w:pPr>
      <w:r w:rsidRPr="00D558C4">
        <w:rPr>
          <w:rFonts w:ascii="Calibri" w:hAnsi="Calibri" w:cs="Calibri"/>
          <w:sz w:val="22"/>
          <w:szCs w:val="22"/>
        </w:rPr>
        <w:t>Umowa obowiązuje do dnia 31.12.202</w:t>
      </w:r>
      <w:r w:rsidR="00F44B1C" w:rsidRPr="00D558C4">
        <w:rPr>
          <w:rFonts w:ascii="Calibri" w:hAnsi="Calibri" w:cs="Calibri"/>
          <w:sz w:val="22"/>
          <w:szCs w:val="22"/>
        </w:rPr>
        <w:t>6</w:t>
      </w:r>
      <w:r w:rsidRPr="00D558C4">
        <w:rPr>
          <w:rFonts w:ascii="Calibri" w:hAnsi="Calibri" w:cs="Calibri"/>
          <w:sz w:val="22"/>
          <w:szCs w:val="22"/>
        </w:rPr>
        <w:t xml:space="preserve"> r.</w:t>
      </w:r>
    </w:p>
    <w:p w14:paraId="63899E08" w14:textId="7930CDE1" w:rsidR="00D85A86" w:rsidRPr="00D558C4" w:rsidRDefault="00D85A86" w:rsidP="00BF47CB">
      <w:pPr>
        <w:pStyle w:val="Akapitzlist"/>
        <w:numPr>
          <w:ilvl w:val="0"/>
          <w:numId w:val="39"/>
        </w:numPr>
        <w:spacing w:before="240" w:line="300" w:lineRule="auto"/>
        <w:ind w:left="426"/>
        <w:rPr>
          <w:rFonts w:ascii="Calibri" w:hAnsi="Calibri" w:cs="Calibri"/>
          <w:sz w:val="22"/>
          <w:szCs w:val="22"/>
        </w:rPr>
      </w:pPr>
      <w:bookmarkStart w:id="0" w:name="_Hlk173757785"/>
      <w:r w:rsidRPr="00D558C4">
        <w:rPr>
          <w:rFonts w:ascii="Calibri" w:hAnsi="Calibri" w:cs="Calibri"/>
          <w:sz w:val="22"/>
          <w:szCs w:val="22"/>
        </w:rPr>
        <w:t>Wykonawca zobowiązany jest do dostawy przedmiotu umowy w terminie</w:t>
      </w:r>
      <w:r w:rsidRPr="00D558C4">
        <w:rPr>
          <w:rStyle w:val="Odwoanieprzypisudolnego"/>
          <w:rFonts w:ascii="Calibri" w:hAnsi="Calibri" w:cs="Calibri"/>
          <w:sz w:val="22"/>
          <w:szCs w:val="22"/>
        </w:rPr>
        <w:footnoteReference w:id="1"/>
      </w:r>
      <w:r w:rsidRPr="00D558C4">
        <w:rPr>
          <w:rFonts w:ascii="Calibri" w:hAnsi="Calibri" w:cs="Calibri"/>
          <w:sz w:val="22"/>
          <w:szCs w:val="22"/>
        </w:rPr>
        <w:t>:</w:t>
      </w:r>
    </w:p>
    <w:p w14:paraId="31808721" w14:textId="52E5CD9E" w:rsidR="00D85A86" w:rsidRPr="00D558C4" w:rsidRDefault="002F246B" w:rsidP="00BF47CB">
      <w:pPr>
        <w:pStyle w:val="Akapitzlist"/>
        <w:numPr>
          <w:ilvl w:val="0"/>
          <w:numId w:val="40"/>
        </w:numPr>
        <w:spacing w:before="240" w:line="300" w:lineRule="auto"/>
        <w:ind w:left="709"/>
        <w:contextualSpacing w:val="0"/>
        <w:rPr>
          <w:rFonts w:ascii="Calibri" w:hAnsi="Calibri" w:cs="Calibri"/>
          <w:sz w:val="22"/>
          <w:szCs w:val="22"/>
        </w:rPr>
      </w:pPr>
      <w:r w:rsidRPr="00D558C4">
        <w:rPr>
          <w:rFonts w:ascii="Calibri" w:hAnsi="Calibri" w:cs="Calibri"/>
          <w:sz w:val="22"/>
          <w:szCs w:val="22"/>
        </w:rPr>
        <w:t xml:space="preserve">…………… dni kalendarzowych </w:t>
      </w:r>
      <w:r w:rsidR="00D85A86" w:rsidRPr="00D558C4">
        <w:rPr>
          <w:rFonts w:ascii="Calibri" w:hAnsi="Calibri" w:cs="Calibri"/>
          <w:sz w:val="22"/>
          <w:szCs w:val="22"/>
        </w:rPr>
        <w:t xml:space="preserve">w przypadku następujących placówek: Żłobki nr od 1 do </w:t>
      </w:r>
      <w:r w:rsidR="00F44B1C" w:rsidRPr="00D558C4">
        <w:rPr>
          <w:rFonts w:ascii="Calibri" w:hAnsi="Calibri" w:cs="Calibri"/>
          <w:sz w:val="22"/>
          <w:szCs w:val="22"/>
        </w:rPr>
        <w:t>81</w:t>
      </w:r>
      <w:r w:rsidR="00D85A86" w:rsidRPr="00D558C4">
        <w:rPr>
          <w:rFonts w:ascii="Calibri" w:hAnsi="Calibri" w:cs="Calibri"/>
          <w:sz w:val="22"/>
          <w:szCs w:val="22"/>
        </w:rPr>
        <w:t xml:space="preserve"> oraz Biuro - licząc od dnia zawarcia niniejszej umowy, tj. do dnia …………………………..</w:t>
      </w:r>
    </w:p>
    <w:p w14:paraId="5CBAD227" w14:textId="001D3F10" w:rsidR="005C0DD8" w:rsidRPr="00D558C4" w:rsidRDefault="002F246B" w:rsidP="00BF47CB">
      <w:pPr>
        <w:pStyle w:val="Akapitzlist"/>
        <w:numPr>
          <w:ilvl w:val="0"/>
          <w:numId w:val="40"/>
        </w:numPr>
        <w:spacing w:before="240" w:line="300" w:lineRule="auto"/>
        <w:ind w:left="709" w:hanging="357"/>
        <w:contextualSpacing w:val="0"/>
        <w:rPr>
          <w:rFonts w:ascii="Calibri" w:hAnsi="Calibri" w:cs="Calibri"/>
          <w:sz w:val="22"/>
          <w:szCs w:val="22"/>
        </w:rPr>
      </w:pPr>
      <w:r w:rsidRPr="00D558C4">
        <w:rPr>
          <w:rFonts w:ascii="Calibri" w:hAnsi="Calibri" w:cs="Calibri"/>
          <w:sz w:val="22"/>
          <w:szCs w:val="22"/>
        </w:rPr>
        <w:lastRenderedPageBreak/>
        <w:t xml:space="preserve">…………… dni kalendarzowych </w:t>
      </w:r>
      <w:r w:rsidR="00D85A86" w:rsidRPr="00D558C4">
        <w:rPr>
          <w:rFonts w:ascii="Calibri" w:hAnsi="Calibri" w:cs="Calibri"/>
          <w:sz w:val="22"/>
          <w:szCs w:val="22"/>
        </w:rPr>
        <w:t>w przypadku n</w:t>
      </w:r>
      <w:r w:rsidR="00F44B1C" w:rsidRPr="00D558C4">
        <w:rPr>
          <w:rFonts w:ascii="Calibri" w:hAnsi="Calibri" w:cs="Calibri"/>
          <w:sz w:val="22"/>
          <w:szCs w:val="22"/>
        </w:rPr>
        <w:t>owych</w:t>
      </w:r>
      <w:r w:rsidR="00D85A86" w:rsidRPr="00D558C4">
        <w:rPr>
          <w:rFonts w:ascii="Calibri" w:hAnsi="Calibri" w:cs="Calibri"/>
          <w:sz w:val="22"/>
          <w:szCs w:val="22"/>
        </w:rPr>
        <w:t xml:space="preserve"> placówek- licząc od dnia złożenia przez ww. placówki pisemnych zamówień</w:t>
      </w:r>
      <w:r w:rsidR="00261479" w:rsidRPr="00D558C4">
        <w:rPr>
          <w:rFonts w:ascii="Calibri" w:hAnsi="Calibri" w:cs="Calibri"/>
          <w:sz w:val="22"/>
          <w:szCs w:val="22"/>
        </w:rPr>
        <w:t xml:space="preserve">, jednak nie później niż do dnia </w:t>
      </w:r>
      <w:r w:rsidR="005C0DD8" w:rsidRPr="00D558C4">
        <w:rPr>
          <w:rFonts w:ascii="Calibri" w:hAnsi="Calibri" w:cs="Calibri"/>
          <w:sz w:val="22"/>
          <w:szCs w:val="22"/>
        </w:rPr>
        <w:t>10.12.202</w:t>
      </w:r>
      <w:r w:rsidR="00F44B1C" w:rsidRPr="00D558C4">
        <w:rPr>
          <w:rFonts w:ascii="Calibri" w:hAnsi="Calibri" w:cs="Calibri"/>
          <w:sz w:val="22"/>
          <w:szCs w:val="22"/>
        </w:rPr>
        <w:t>6</w:t>
      </w:r>
      <w:r w:rsidR="005C0DD8" w:rsidRPr="00D558C4">
        <w:rPr>
          <w:rFonts w:ascii="Calibri" w:hAnsi="Calibri" w:cs="Calibri"/>
          <w:sz w:val="22"/>
          <w:szCs w:val="22"/>
        </w:rPr>
        <w:t xml:space="preserve"> r.</w:t>
      </w:r>
    </w:p>
    <w:p w14:paraId="6595CFD0" w14:textId="291195C6" w:rsidR="005C0DD8" w:rsidRPr="00D558C4" w:rsidRDefault="005C0DD8" w:rsidP="00BF47CB">
      <w:pPr>
        <w:pStyle w:val="Akapitzlist"/>
        <w:numPr>
          <w:ilvl w:val="0"/>
          <w:numId w:val="43"/>
        </w:numPr>
        <w:tabs>
          <w:tab w:val="clear" w:pos="720"/>
        </w:tabs>
        <w:spacing w:before="240" w:after="240" w:line="300" w:lineRule="auto"/>
        <w:ind w:left="426"/>
        <w:rPr>
          <w:rFonts w:ascii="Calibri" w:hAnsi="Calibri" w:cs="Calibri"/>
          <w:sz w:val="22"/>
          <w:szCs w:val="22"/>
        </w:rPr>
      </w:pPr>
      <w:r w:rsidRPr="00D558C4">
        <w:rPr>
          <w:rFonts w:ascii="Calibri" w:hAnsi="Calibri" w:cs="Calibri"/>
          <w:sz w:val="22"/>
          <w:szCs w:val="22"/>
        </w:rPr>
        <w:t>W przypadku dostawy, o której mowa w ust. 2 pkt 2, nie stosuje się postanowień § 1 ust. 1 i 2 oraz ust. 5</w:t>
      </w:r>
      <w:r w:rsidR="00C86E74" w:rsidRPr="00D558C4">
        <w:rPr>
          <w:rFonts w:ascii="Calibri" w:hAnsi="Calibri" w:cs="Calibri"/>
          <w:sz w:val="22"/>
          <w:szCs w:val="22"/>
        </w:rPr>
        <w:t xml:space="preserve"> (Wykonawca wykona odzież wg uprzednio zatwierdzonych przez Zamawiającego projektów i kolorystyki).</w:t>
      </w:r>
    </w:p>
    <w:bookmarkEnd w:id="0"/>
    <w:p w14:paraId="4BB5213A" w14:textId="3202C345" w:rsidR="00281F4A" w:rsidRPr="00D558C4" w:rsidRDefault="00EA0C50" w:rsidP="00D558C4">
      <w:pPr>
        <w:pStyle w:val="Nagwek3"/>
        <w:spacing w:before="240" w:after="240" w:line="300" w:lineRule="auto"/>
        <w:ind w:left="0" w:firstLine="0"/>
        <w:rPr>
          <w:rFonts w:ascii="Calibri" w:hAnsi="Calibri" w:cs="Calibri"/>
          <w:b/>
          <w:sz w:val="22"/>
          <w:szCs w:val="22"/>
        </w:rPr>
      </w:pPr>
      <w:r w:rsidRPr="00D558C4">
        <w:rPr>
          <w:rStyle w:val="Nagwek3Znak"/>
          <w:rFonts w:ascii="Calibri" w:hAnsi="Calibri" w:cs="Calibri"/>
          <w:b/>
          <w:sz w:val="22"/>
          <w:szCs w:val="22"/>
        </w:rPr>
        <w:t>§ 4</w:t>
      </w:r>
      <w:r w:rsidRPr="00D558C4">
        <w:rPr>
          <w:rStyle w:val="Nagwek3Znak"/>
          <w:rFonts w:ascii="Calibri" w:eastAsiaTheme="minorHAnsi" w:hAnsi="Calibri" w:cs="Calibri"/>
          <w:b/>
          <w:sz w:val="22"/>
          <w:szCs w:val="22"/>
        </w:rPr>
        <w:t xml:space="preserve"> </w:t>
      </w:r>
      <w:r w:rsidR="00281F4A" w:rsidRPr="00D558C4">
        <w:rPr>
          <w:rFonts w:ascii="Calibri" w:hAnsi="Calibri" w:cs="Calibri"/>
          <w:b/>
          <w:sz w:val="22"/>
          <w:szCs w:val="22"/>
        </w:rPr>
        <w:t>Dostawa i odbiór przedmiotu umowy</w:t>
      </w:r>
    </w:p>
    <w:p w14:paraId="0FD24998" w14:textId="77777777" w:rsidR="00D85A86"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u w:val="single"/>
          <w:lang w:eastAsia="pl-PL"/>
        </w:rPr>
      </w:pPr>
      <w:r w:rsidRPr="00D558C4">
        <w:rPr>
          <w:rFonts w:ascii="Calibri" w:eastAsia="Times New Roman" w:hAnsi="Calibri" w:cs="Calibri"/>
          <w:lang w:eastAsia="pl-PL"/>
        </w:rPr>
        <w:t>Dostawa przedmiotu umowy</w:t>
      </w:r>
      <w:r w:rsidR="00D85A86" w:rsidRPr="00D558C4">
        <w:rPr>
          <w:rFonts w:ascii="Calibri" w:eastAsia="Times New Roman" w:hAnsi="Calibri" w:cs="Calibri"/>
          <w:lang w:eastAsia="pl-PL"/>
        </w:rPr>
        <w:t>:</w:t>
      </w:r>
    </w:p>
    <w:p w14:paraId="24E40BD3" w14:textId="18D8B71C" w:rsidR="00D85A86" w:rsidRPr="00D558C4" w:rsidRDefault="00D85A86" w:rsidP="00BF47CB">
      <w:pPr>
        <w:pStyle w:val="Akapitzlist"/>
        <w:numPr>
          <w:ilvl w:val="0"/>
          <w:numId w:val="41"/>
        </w:numPr>
        <w:autoSpaceDN w:val="0"/>
        <w:spacing w:before="240" w:line="300" w:lineRule="auto"/>
        <w:ind w:left="709"/>
        <w:rPr>
          <w:rFonts w:ascii="Calibri" w:hAnsi="Calibri" w:cs="Calibri"/>
          <w:sz w:val="22"/>
          <w:szCs w:val="22"/>
          <w:u w:val="single"/>
        </w:rPr>
      </w:pPr>
      <w:r w:rsidRPr="00D558C4">
        <w:rPr>
          <w:rFonts w:ascii="Calibri" w:hAnsi="Calibri" w:cs="Calibri"/>
          <w:sz w:val="22"/>
          <w:szCs w:val="22"/>
        </w:rPr>
        <w:t xml:space="preserve">w przypadku następujących placówek: Żłobki nr od 1 do </w:t>
      </w:r>
      <w:r w:rsidR="00F44B1C" w:rsidRPr="00D558C4">
        <w:rPr>
          <w:rFonts w:ascii="Calibri" w:hAnsi="Calibri" w:cs="Calibri"/>
          <w:sz w:val="22"/>
          <w:szCs w:val="22"/>
        </w:rPr>
        <w:t>81</w:t>
      </w:r>
      <w:r w:rsidRPr="00D558C4">
        <w:rPr>
          <w:rFonts w:ascii="Calibri" w:hAnsi="Calibri" w:cs="Calibri"/>
          <w:sz w:val="22"/>
          <w:szCs w:val="22"/>
        </w:rPr>
        <w:t xml:space="preserve"> oraz Biuro</w:t>
      </w:r>
      <w:r w:rsidR="00281F4A" w:rsidRPr="00D558C4">
        <w:rPr>
          <w:rFonts w:ascii="Calibri" w:hAnsi="Calibri" w:cs="Calibri"/>
          <w:sz w:val="22"/>
          <w:szCs w:val="22"/>
        </w:rPr>
        <w:t xml:space="preserve"> </w:t>
      </w:r>
      <w:r w:rsidRPr="00D558C4">
        <w:rPr>
          <w:rFonts w:ascii="Calibri" w:hAnsi="Calibri" w:cs="Calibri"/>
          <w:sz w:val="22"/>
          <w:szCs w:val="22"/>
        </w:rPr>
        <w:t xml:space="preserve">- </w:t>
      </w:r>
      <w:r w:rsidR="00281F4A" w:rsidRPr="00D558C4">
        <w:rPr>
          <w:rFonts w:ascii="Calibri" w:hAnsi="Calibri" w:cs="Calibri"/>
          <w:sz w:val="22"/>
          <w:szCs w:val="22"/>
        </w:rPr>
        <w:t>wyszczególnionych w załącznik</w:t>
      </w:r>
      <w:r w:rsidR="00EF5EF8" w:rsidRPr="00D558C4">
        <w:rPr>
          <w:rFonts w:ascii="Calibri" w:hAnsi="Calibri" w:cs="Calibri"/>
          <w:sz w:val="22"/>
          <w:szCs w:val="22"/>
        </w:rPr>
        <w:t>u</w:t>
      </w:r>
      <w:r w:rsidR="00281F4A" w:rsidRPr="00D558C4">
        <w:rPr>
          <w:rFonts w:ascii="Calibri" w:hAnsi="Calibri" w:cs="Calibri"/>
          <w:sz w:val="22"/>
          <w:szCs w:val="22"/>
        </w:rPr>
        <w:t xml:space="preserve"> nr 3 do niniejszej umowy</w:t>
      </w:r>
      <w:r w:rsidRPr="00D558C4">
        <w:rPr>
          <w:rFonts w:ascii="Calibri" w:hAnsi="Calibri" w:cs="Calibri"/>
          <w:sz w:val="22"/>
          <w:szCs w:val="22"/>
        </w:rPr>
        <w:t xml:space="preserve"> - nastąpi</w:t>
      </w:r>
      <w:r w:rsidR="00281F4A" w:rsidRPr="00D558C4">
        <w:rPr>
          <w:rFonts w:ascii="Calibri" w:hAnsi="Calibri" w:cs="Calibri"/>
          <w:sz w:val="22"/>
          <w:szCs w:val="22"/>
        </w:rPr>
        <w:t xml:space="preserve"> w godzinach 7.30 – 15.30 po uprzednim powiadomieniu e-mailem z dwu-dniowym wyprzedzeniem kierownika danej placówki.</w:t>
      </w:r>
      <w:r w:rsidRPr="00D558C4">
        <w:rPr>
          <w:rFonts w:ascii="Calibri" w:hAnsi="Calibri" w:cs="Calibri"/>
          <w:sz w:val="22"/>
          <w:szCs w:val="22"/>
        </w:rPr>
        <w:t xml:space="preserve"> Dostawa przedmiotu umowy nastąpi zgodnie z rozdzielnikiem asortymentowo-ilościowym</w:t>
      </w:r>
      <w:r w:rsidR="002F246B" w:rsidRPr="00D558C4">
        <w:rPr>
          <w:rFonts w:ascii="Calibri" w:hAnsi="Calibri" w:cs="Calibri"/>
          <w:sz w:val="22"/>
          <w:szCs w:val="22"/>
        </w:rPr>
        <w:t>, który otrzymał Wykonawca wraz z zawarciem umowy</w:t>
      </w:r>
      <w:r w:rsidRPr="00D558C4">
        <w:rPr>
          <w:rFonts w:ascii="Calibri" w:hAnsi="Calibri" w:cs="Calibri"/>
          <w:sz w:val="22"/>
          <w:szCs w:val="22"/>
        </w:rPr>
        <w:t>;</w:t>
      </w:r>
    </w:p>
    <w:p w14:paraId="7EC89505" w14:textId="61EDA8BB" w:rsidR="00281F4A" w:rsidRPr="00D558C4" w:rsidRDefault="00D85A86" w:rsidP="00BF47CB">
      <w:pPr>
        <w:pStyle w:val="Akapitzlist"/>
        <w:numPr>
          <w:ilvl w:val="0"/>
          <w:numId w:val="41"/>
        </w:numPr>
        <w:autoSpaceDN w:val="0"/>
        <w:spacing w:before="240" w:line="300" w:lineRule="auto"/>
        <w:ind w:left="709"/>
        <w:rPr>
          <w:rFonts w:ascii="Calibri" w:hAnsi="Calibri" w:cs="Calibri"/>
          <w:sz w:val="22"/>
          <w:szCs w:val="22"/>
          <w:u w:val="single"/>
        </w:rPr>
      </w:pPr>
      <w:r w:rsidRPr="00D558C4">
        <w:rPr>
          <w:rFonts w:ascii="Calibri" w:hAnsi="Calibri" w:cs="Calibri"/>
          <w:sz w:val="22"/>
          <w:szCs w:val="22"/>
        </w:rPr>
        <w:t xml:space="preserve">w przypadku </w:t>
      </w:r>
      <w:r w:rsidR="00F44B1C" w:rsidRPr="00D558C4">
        <w:rPr>
          <w:rFonts w:ascii="Calibri" w:hAnsi="Calibri" w:cs="Calibri"/>
          <w:sz w:val="22"/>
          <w:szCs w:val="22"/>
        </w:rPr>
        <w:t>nowych placówek</w:t>
      </w:r>
      <w:r w:rsidRPr="00D558C4">
        <w:rPr>
          <w:rFonts w:ascii="Calibri" w:hAnsi="Calibri" w:cs="Calibri"/>
          <w:sz w:val="22"/>
          <w:szCs w:val="22"/>
        </w:rPr>
        <w:t xml:space="preserve"> następować będzie na podstawie złożonego pisemnego zamówienia w postaci elektronicznej na adres e-mail wskazany w ofercie: …………………………., którego odbiór obowiązany jest potwierdzić niezwłocznie (w tym samym dniu co dzień wysłania zamówienia) przedstawiciel Wykonawcy. Zamawiający w zamówieniu, o którym mowa powyżej wyszczególni rodzaj asortymentu i ilości.</w:t>
      </w:r>
    </w:p>
    <w:p w14:paraId="7009D0AF" w14:textId="77777777" w:rsidR="00281F4A"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b/>
          <w:lang w:eastAsia="pl-PL"/>
        </w:rPr>
        <w:t>Wyładunek przedmiotu umowy nastąpi do pomieszczeń wskazanych przez przedstawiciela Zamawiającego (kierownika danej placówki) i dokonany będzie przez Wykonawcę i na jego koszt</w:t>
      </w:r>
      <w:r w:rsidRPr="00D558C4">
        <w:rPr>
          <w:rFonts w:ascii="Calibri" w:eastAsia="Times New Roman" w:hAnsi="Calibri" w:cs="Calibri"/>
          <w:lang w:eastAsia="pl-PL"/>
        </w:rPr>
        <w:t xml:space="preserve">. </w:t>
      </w:r>
    </w:p>
    <w:p w14:paraId="4397AAC2" w14:textId="77777777" w:rsidR="00281F4A"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Przedstawiciel Zamawiającego w terminie do 2 dni roboczych od dnia dostawy przedmiotu umowy szczegółowo sprawdzi dostarczone zamówienie z wymaganiami określonymi przez Zamawiającego (zweryfikowanie dostarczonej odzieży pod względem ilościowym i jakościowym, jak również zgodności odzieży z tabelą rozmiarów).</w:t>
      </w:r>
    </w:p>
    <w:p w14:paraId="2C7E9E95" w14:textId="587B53B7" w:rsidR="00281F4A"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Przedstawiciel Zamawiającego w każdej z placówek potwierdzi odbiór wykonanego przedmiotu umowy, po sprawdzeniu dostarczonego przedmiot umowy i potwierdzeniu jego kompletności i jakości, poprzez podpisanie protok</w:t>
      </w:r>
      <w:r w:rsidR="0024001F" w:rsidRPr="00D558C4">
        <w:rPr>
          <w:rFonts w:ascii="Calibri" w:eastAsia="Times New Roman" w:hAnsi="Calibri" w:cs="Calibri"/>
          <w:lang w:eastAsia="pl-PL"/>
        </w:rPr>
        <w:t>o</w:t>
      </w:r>
      <w:r w:rsidRPr="00D558C4">
        <w:rPr>
          <w:rFonts w:ascii="Calibri" w:eastAsia="Times New Roman" w:hAnsi="Calibri" w:cs="Calibri"/>
          <w:lang w:eastAsia="pl-PL"/>
        </w:rPr>
        <w:t xml:space="preserve">łu odbioru. </w:t>
      </w:r>
    </w:p>
    <w:p w14:paraId="10968642" w14:textId="77777777" w:rsidR="00281F4A"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Przedstawiciel Zamawiającego ma prawo odmowy przyjęcia przedmiotu umowy i żądania jego dostawy zgodnie z wymaganiami określonymi w opisie przedmiotu zamówienia, w przypadku:</w:t>
      </w:r>
    </w:p>
    <w:p w14:paraId="79A95A6E" w14:textId="77777777" w:rsidR="00281F4A" w:rsidRPr="00D558C4" w:rsidRDefault="00281F4A" w:rsidP="00D558C4">
      <w:pPr>
        <w:numPr>
          <w:ilvl w:val="0"/>
          <w:numId w:val="13"/>
        </w:numPr>
        <w:tabs>
          <w:tab w:val="num" w:pos="720"/>
        </w:tabs>
        <w:suppressAutoHyphens/>
        <w:overflowPunct w:val="0"/>
        <w:autoSpaceDE w:val="0"/>
        <w:autoSpaceDN w:val="0"/>
        <w:spacing w:before="240" w:after="0" w:line="300" w:lineRule="auto"/>
        <w:ind w:left="720" w:hanging="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braków ilościowych, </w:t>
      </w:r>
    </w:p>
    <w:p w14:paraId="70FF2099" w14:textId="77777777" w:rsidR="00281F4A" w:rsidRPr="00D558C4" w:rsidRDefault="00281F4A" w:rsidP="00D558C4">
      <w:pPr>
        <w:numPr>
          <w:ilvl w:val="0"/>
          <w:numId w:val="13"/>
        </w:numPr>
        <w:tabs>
          <w:tab w:val="num" w:pos="720"/>
        </w:tabs>
        <w:suppressAutoHyphens/>
        <w:overflowPunct w:val="0"/>
        <w:autoSpaceDE w:val="0"/>
        <w:autoSpaceDN w:val="0"/>
        <w:spacing w:before="240" w:after="0" w:line="300" w:lineRule="auto"/>
        <w:ind w:left="720" w:hanging="360"/>
        <w:textAlignment w:val="baseline"/>
        <w:rPr>
          <w:rFonts w:ascii="Calibri" w:eastAsia="Times New Roman" w:hAnsi="Calibri" w:cs="Calibri"/>
          <w:lang w:eastAsia="pl-PL"/>
        </w:rPr>
      </w:pPr>
      <w:r w:rsidRPr="00D558C4">
        <w:rPr>
          <w:rFonts w:ascii="Calibri" w:eastAsia="Times New Roman" w:hAnsi="Calibri" w:cs="Calibri"/>
          <w:lang w:eastAsia="pl-PL"/>
        </w:rPr>
        <w:t>niezgodności z tabelami rozmiarowymi (rozmiary zawyżone/zaniżone),</w:t>
      </w:r>
    </w:p>
    <w:p w14:paraId="06928A7E" w14:textId="64BB59BA" w:rsidR="00281F4A" w:rsidRPr="00D558C4" w:rsidRDefault="00281F4A" w:rsidP="00D558C4">
      <w:pPr>
        <w:numPr>
          <w:ilvl w:val="0"/>
          <w:numId w:val="13"/>
        </w:numPr>
        <w:tabs>
          <w:tab w:val="num" w:pos="720"/>
        </w:tabs>
        <w:suppressAutoHyphens/>
        <w:overflowPunct w:val="0"/>
        <w:autoSpaceDE w:val="0"/>
        <w:autoSpaceDN w:val="0"/>
        <w:spacing w:before="240" w:after="0" w:line="300" w:lineRule="auto"/>
        <w:ind w:left="720" w:hanging="360"/>
        <w:textAlignment w:val="baseline"/>
        <w:rPr>
          <w:rFonts w:ascii="Calibri" w:eastAsia="Times New Roman" w:hAnsi="Calibri" w:cs="Calibri"/>
          <w:lang w:eastAsia="pl-PL"/>
        </w:rPr>
      </w:pPr>
      <w:r w:rsidRPr="00D558C4">
        <w:rPr>
          <w:rFonts w:ascii="Calibri" w:eastAsia="Times New Roman" w:hAnsi="Calibri" w:cs="Calibri"/>
          <w:lang w:eastAsia="pl-PL"/>
        </w:rPr>
        <w:lastRenderedPageBreak/>
        <w:t xml:space="preserve">niezgodności użytych tkanin z </w:t>
      </w:r>
      <w:r w:rsidR="001551E9" w:rsidRPr="00D558C4">
        <w:rPr>
          <w:rFonts w:ascii="Calibri" w:eastAsia="Times New Roman" w:hAnsi="Calibri" w:cs="Calibri"/>
          <w:lang w:eastAsia="pl-PL"/>
        </w:rPr>
        <w:t xml:space="preserve">kartą katalogową </w:t>
      </w:r>
      <w:r w:rsidR="00A03D7C" w:rsidRPr="00D558C4">
        <w:rPr>
          <w:rFonts w:ascii="Calibri" w:eastAsia="Times New Roman" w:hAnsi="Calibri" w:cs="Calibri"/>
          <w:lang w:eastAsia="pl-PL"/>
        </w:rPr>
        <w:t xml:space="preserve">(certyfikatem lub opisem) </w:t>
      </w:r>
      <w:r w:rsidR="001551E9" w:rsidRPr="00D558C4">
        <w:rPr>
          <w:rFonts w:ascii="Calibri" w:eastAsia="Times New Roman" w:hAnsi="Calibri" w:cs="Calibri"/>
          <w:lang w:eastAsia="pl-PL"/>
        </w:rPr>
        <w:t xml:space="preserve">materiału </w:t>
      </w:r>
      <w:r w:rsidR="00EA1F9C" w:rsidRPr="00D558C4">
        <w:rPr>
          <w:rFonts w:ascii="Calibri" w:eastAsia="Times New Roman" w:hAnsi="Calibri" w:cs="Calibri"/>
          <w:lang w:eastAsia="pl-PL"/>
        </w:rPr>
        <w:t>złożonymi</w:t>
      </w:r>
      <w:r w:rsidR="00127209" w:rsidRPr="00D558C4">
        <w:rPr>
          <w:rFonts w:ascii="Calibri" w:eastAsia="Times New Roman" w:hAnsi="Calibri" w:cs="Calibri"/>
          <w:lang w:eastAsia="pl-PL"/>
        </w:rPr>
        <w:t xml:space="preserve"> przez</w:t>
      </w:r>
      <w:r w:rsidRPr="00D558C4">
        <w:rPr>
          <w:rFonts w:ascii="Calibri" w:eastAsia="Times New Roman" w:hAnsi="Calibri" w:cs="Calibri"/>
          <w:lang w:eastAsia="pl-PL"/>
        </w:rPr>
        <w:t xml:space="preserve"> Wykonawc</w:t>
      </w:r>
      <w:r w:rsidR="00127209" w:rsidRPr="00D558C4">
        <w:rPr>
          <w:rFonts w:ascii="Calibri" w:eastAsia="Times New Roman" w:hAnsi="Calibri" w:cs="Calibri"/>
          <w:lang w:eastAsia="pl-PL"/>
        </w:rPr>
        <w:t>ę</w:t>
      </w:r>
      <w:r w:rsidR="00A03D7C" w:rsidRPr="00D558C4">
        <w:rPr>
          <w:rFonts w:ascii="Calibri" w:eastAsia="Times New Roman" w:hAnsi="Calibri" w:cs="Calibri"/>
          <w:lang w:eastAsia="pl-PL"/>
        </w:rPr>
        <w:t xml:space="preserve"> wraz z ofertą lub złożoną na wezwanie Zamawiającego</w:t>
      </w:r>
      <w:r w:rsidRPr="00D558C4">
        <w:rPr>
          <w:rFonts w:ascii="Calibri" w:eastAsia="Times New Roman" w:hAnsi="Calibri" w:cs="Calibri"/>
          <w:lang w:eastAsia="pl-PL"/>
        </w:rPr>
        <w:t>,</w:t>
      </w:r>
    </w:p>
    <w:p w14:paraId="3ED7AF75" w14:textId="4D23EC30" w:rsidR="00281F4A" w:rsidRPr="00D558C4" w:rsidRDefault="00281F4A" w:rsidP="00D558C4">
      <w:pPr>
        <w:numPr>
          <w:ilvl w:val="0"/>
          <w:numId w:val="13"/>
        </w:numPr>
        <w:tabs>
          <w:tab w:val="num" w:pos="720"/>
        </w:tabs>
        <w:suppressAutoHyphens/>
        <w:overflowPunct w:val="0"/>
        <w:autoSpaceDE w:val="0"/>
        <w:autoSpaceDN w:val="0"/>
        <w:spacing w:before="240" w:after="0" w:line="300" w:lineRule="auto"/>
        <w:ind w:left="720" w:hanging="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niezgodności z zaakceptowanymi </w:t>
      </w:r>
      <w:r w:rsidR="00A03D7C" w:rsidRPr="00D558C4">
        <w:rPr>
          <w:rFonts w:ascii="Calibri" w:eastAsia="Times New Roman" w:hAnsi="Calibri" w:cs="Calibri"/>
          <w:lang w:eastAsia="pl-PL"/>
        </w:rPr>
        <w:t>próbkami</w:t>
      </w:r>
      <w:r w:rsidRPr="00D558C4">
        <w:rPr>
          <w:rFonts w:ascii="Calibri" w:eastAsia="Times New Roman" w:hAnsi="Calibri" w:cs="Calibri"/>
          <w:lang w:eastAsia="pl-PL"/>
        </w:rPr>
        <w:t xml:space="preserve"> ubrań,</w:t>
      </w:r>
    </w:p>
    <w:p w14:paraId="7372F15E" w14:textId="77777777" w:rsidR="00281F4A" w:rsidRPr="00D558C4" w:rsidRDefault="00281F4A" w:rsidP="00D558C4">
      <w:pPr>
        <w:numPr>
          <w:ilvl w:val="0"/>
          <w:numId w:val="13"/>
        </w:numPr>
        <w:tabs>
          <w:tab w:val="num" w:pos="720"/>
        </w:tabs>
        <w:suppressAutoHyphens/>
        <w:overflowPunct w:val="0"/>
        <w:autoSpaceDE w:val="0"/>
        <w:autoSpaceDN w:val="0"/>
        <w:spacing w:before="240" w:after="0" w:line="300" w:lineRule="auto"/>
        <w:ind w:left="720" w:hanging="360"/>
        <w:textAlignment w:val="baseline"/>
        <w:rPr>
          <w:rFonts w:ascii="Calibri" w:eastAsia="Times New Roman" w:hAnsi="Calibri" w:cs="Calibri"/>
          <w:lang w:eastAsia="pl-PL"/>
        </w:rPr>
      </w:pPr>
      <w:r w:rsidRPr="00D558C4">
        <w:rPr>
          <w:rFonts w:ascii="Calibri" w:eastAsia="Times New Roman" w:hAnsi="Calibri" w:cs="Calibri"/>
          <w:lang w:eastAsia="pl-PL"/>
        </w:rPr>
        <w:t>złej jakości ubrań (nieprawidłowo zszyte, inne widoczne wady, nieestetyczne wykonane, itp.),</w:t>
      </w:r>
    </w:p>
    <w:p w14:paraId="1BA2A97F" w14:textId="77777777" w:rsidR="00281F4A" w:rsidRPr="00D558C4" w:rsidRDefault="00281F4A" w:rsidP="00D558C4">
      <w:pPr>
        <w:numPr>
          <w:ilvl w:val="0"/>
          <w:numId w:val="13"/>
        </w:numPr>
        <w:tabs>
          <w:tab w:val="num" w:pos="720"/>
        </w:tabs>
        <w:suppressAutoHyphens/>
        <w:overflowPunct w:val="0"/>
        <w:autoSpaceDE w:val="0"/>
        <w:autoSpaceDN w:val="0"/>
        <w:spacing w:before="240" w:after="0" w:line="300" w:lineRule="auto"/>
        <w:ind w:left="720" w:hanging="360"/>
        <w:textAlignment w:val="baseline"/>
        <w:rPr>
          <w:rFonts w:ascii="Calibri" w:eastAsia="Times New Roman" w:hAnsi="Calibri" w:cs="Calibri"/>
          <w:lang w:eastAsia="pl-PL"/>
        </w:rPr>
      </w:pPr>
      <w:r w:rsidRPr="00D558C4">
        <w:rPr>
          <w:rFonts w:ascii="Calibri" w:eastAsia="Times New Roman" w:hAnsi="Calibri" w:cs="Calibri"/>
          <w:lang w:eastAsia="pl-PL"/>
        </w:rPr>
        <w:t>dostarczenia ubrań bez wszywek dot. składu surowcowego tkaniny, rozmiaru i sposobu prania, konserwacji, czyszczenia.</w:t>
      </w:r>
    </w:p>
    <w:p w14:paraId="4A4D3AD6" w14:textId="77777777" w:rsidR="00281F4A"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W przypadku, o którym mowa w ust. 5, przedstawiciel Zamawiającego odmówi podpisania protokołu odbioru wskazując w jego treści przyczynę odmowy wraz z informacją o ilości odzieży spełniającej wymagania i zaakceptowanej przez Zamawiającego. Partia przedmiotu umowy nie spełniająca wymagań zostanie zwrócona Wykonawcy na jego koszt, a Wykonawca ma obowiązek dostarczyć przedmiot umowy spełniający wymogi w terminie 7 dni od dnia otrzymania zgłoszenia o stwierdzonych wadach. Wykonawca zostanie zawiadomiony pisemnie o odmowie podpisania protokołu odbioru oraz obowiązany jest odebrać odzież niespełniającą wymagania.</w:t>
      </w:r>
    </w:p>
    <w:p w14:paraId="0FD70B72" w14:textId="77777777" w:rsidR="00281F4A"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W przypadku o którym mowa w ust. 6, przedstawiciel Zamawiającego w danej placówce potwierdzi odbiór przedmiotu umowy dopiero po dostarczeniu przez Wykonawcę całości przedmiotu umowy spełniającego wymagania poprzez podpisanie protokołu odbioru.</w:t>
      </w:r>
    </w:p>
    <w:p w14:paraId="47DED6E0" w14:textId="496EE8CD" w:rsidR="00281F4A" w:rsidRPr="00D558C4" w:rsidRDefault="00281F4A"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Jeżeli Wykonawca prze</w:t>
      </w:r>
      <w:r w:rsidR="00664535" w:rsidRPr="00D558C4">
        <w:rPr>
          <w:rFonts w:ascii="Calibri" w:eastAsia="Times New Roman" w:hAnsi="Calibri" w:cs="Calibri"/>
          <w:lang w:eastAsia="pl-PL"/>
        </w:rPr>
        <w:t xml:space="preserve">kroczy termin, o którym mowa w </w:t>
      </w:r>
      <w:r w:rsidRPr="00D558C4">
        <w:rPr>
          <w:rFonts w:ascii="Calibri" w:eastAsia="Times New Roman" w:hAnsi="Calibri" w:cs="Calibri"/>
          <w:lang w:eastAsia="pl-PL"/>
        </w:rPr>
        <w:t>ust. 6, to wymiana przedmiotu umowy będzie uważana za wykonaną z</w:t>
      </w:r>
      <w:r w:rsidR="00664535" w:rsidRPr="00D558C4">
        <w:rPr>
          <w:rFonts w:ascii="Calibri" w:eastAsia="Times New Roman" w:hAnsi="Calibri" w:cs="Calibri"/>
          <w:lang w:eastAsia="pl-PL"/>
        </w:rPr>
        <w:t>e</w:t>
      </w:r>
      <w:r w:rsidRPr="00D558C4">
        <w:rPr>
          <w:rFonts w:ascii="Calibri" w:eastAsia="Times New Roman" w:hAnsi="Calibri" w:cs="Calibri"/>
          <w:lang w:eastAsia="pl-PL"/>
        </w:rPr>
        <w:t xml:space="preserve"> </w:t>
      </w:r>
      <w:r w:rsidR="00664535" w:rsidRPr="00D558C4">
        <w:rPr>
          <w:rFonts w:ascii="Calibri" w:eastAsia="Times New Roman" w:hAnsi="Calibri" w:cs="Calibri"/>
          <w:lang w:eastAsia="pl-PL"/>
        </w:rPr>
        <w:t>zwłoką rodzącą</w:t>
      </w:r>
      <w:r w:rsidRPr="00D558C4">
        <w:rPr>
          <w:rFonts w:ascii="Calibri" w:eastAsia="Times New Roman" w:hAnsi="Calibri" w:cs="Calibri"/>
          <w:lang w:eastAsia="pl-PL"/>
        </w:rPr>
        <w:t xml:space="preserve"> obowiązek zapłaty kary umownej na pisemne żądanie Zamawiającego (kara umowna za </w:t>
      </w:r>
      <w:r w:rsidR="00664535" w:rsidRPr="00D558C4">
        <w:rPr>
          <w:rFonts w:ascii="Calibri" w:eastAsia="Times New Roman" w:hAnsi="Calibri" w:cs="Calibri"/>
          <w:lang w:eastAsia="pl-PL"/>
        </w:rPr>
        <w:t>zwłokę</w:t>
      </w:r>
      <w:r w:rsidRPr="00D558C4">
        <w:rPr>
          <w:rFonts w:ascii="Calibri" w:eastAsia="Times New Roman" w:hAnsi="Calibri" w:cs="Calibri"/>
          <w:lang w:eastAsia="pl-PL"/>
        </w:rPr>
        <w:t xml:space="preserve"> w usunięciu przez Wykonawcę wad stwierdzonych przy odbiorze lub w okresie gwarancji jakości i rękojmi za wady).</w:t>
      </w:r>
    </w:p>
    <w:p w14:paraId="7B718D05" w14:textId="05D83FBB" w:rsidR="00281F4A" w:rsidRPr="00D558C4" w:rsidRDefault="00D85A86" w:rsidP="00D558C4">
      <w:pPr>
        <w:numPr>
          <w:ilvl w:val="0"/>
          <w:numId w:val="12"/>
        </w:numPr>
        <w:tabs>
          <w:tab w:val="left" w:pos="360"/>
        </w:tabs>
        <w:suppressAutoHyphens/>
        <w:overflowPunct w:val="0"/>
        <w:autoSpaceDE w:val="0"/>
        <w:autoSpaceDN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 xml:space="preserve">W przypadku następujących placówek: Żłobki nr od 1 do </w:t>
      </w:r>
      <w:r w:rsidR="003D498D" w:rsidRPr="00D558C4">
        <w:rPr>
          <w:rFonts w:ascii="Calibri" w:eastAsia="Times New Roman" w:hAnsi="Calibri" w:cs="Calibri"/>
          <w:lang w:eastAsia="pl-PL"/>
        </w:rPr>
        <w:t>81</w:t>
      </w:r>
      <w:r w:rsidRPr="00D558C4">
        <w:rPr>
          <w:rFonts w:ascii="Calibri" w:eastAsia="Times New Roman" w:hAnsi="Calibri" w:cs="Calibri"/>
          <w:lang w:eastAsia="pl-PL"/>
        </w:rPr>
        <w:t xml:space="preserve"> oraz Biuro </w:t>
      </w:r>
      <w:r w:rsidR="00281F4A" w:rsidRPr="00D558C4">
        <w:rPr>
          <w:rFonts w:ascii="Calibri" w:eastAsia="Times New Roman" w:hAnsi="Calibri" w:cs="Calibri"/>
          <w:lang w:eastAsia="pl-PL"/>
        </w:rPr>
        <w:t>Wykonawca po wykonaniu przedmiotu umowy, zawiadomi pisemnie Zamawiającego o zakończeniu realizacji umowy</w:t>
      </w:r>
      <w:r w:rsidRPr="00D558C4">
        <w:rPr>
          <w:rFonts w:ascii="Calibri" w:eastAsia="Times New Roman" w:hAnsi="Calibri" w:cs="Calibri"/>
          <w:lang w:eastAsia="pl-PL"/>
        </w:rPr>
        <w:t xml:space="preserve"> w stosunku do ww. placówek</w:t>
      </w:r>
      <w:r w:rsidR="00281F4A" w:rsidRPr="00D558C4">
        <w:rPr>
          <w:rFonts w:ascii="Calibri" w:eastAsia="Times New Roman" w:hAnsi="Calibri" w:cs="Calibri"/>
          <w:lang w:eastAsia="pl-PL"/>
        </w:rPr>
        <w:t xml:space="preserve"> oraz złoży podpisane protokoły odbioru z każdej z placówek w siedzibie Zamawiającego przy ul. Belgijskiej 4 w Warszawie.</w:t>
      </w:r>
      <w:r w:rsidRPr="00D558C4">
        <w:rPr>
          <w:rFonts w:ascii="Calibri" w:eastAsia="Times New Roman" w:hAnsi="Calibri" w:cs="Calibri"/>
          <w:lang w:eastAsia="pl-PL"/>
        </w:rPr>
        <w:t xml:space="preserve"> </w:t>
      </w:r>
      <w:r w:rsidR="00281F4A" w:rsidRPr="00D558C4">
        <w:rPr>
          <w:rFonts w:ascii="Calibri" w:eastAsia="Times New Roman" w:hAnsi="Calibri" w:cs="Calibri"/>
          <w:lang w:eastAsia="pl-PL"/>
        </w:rPr>
        <w:t xml:space="preserve">Po wywiązaniu się Wykonawcy z obowiązku określonego </w:t>
      </w:r>
      <w:r w:rsidRPr="00D558C4">
        <w:rPr>
          <w:rFonts w:ascii="Calibri" w:eastAsia="Times New Roman" w:hAnsi="Calibri" w:cs="Calibri"/>
          <w:lang w:eastAsia="pl-PL"/>
        </w:rPr>
        <w:t>w zdaniu poprzedzającym</w:t>
      </w:r>
      <w:r w:rsidR="00281F4A" w:rsidRPr="00D558C4">
        <w:rPr>
          <w:rFonts w:ascii="Calibri" w:eastAsia="Times New Roman" w:hAnsi="Calibri" w:cs="Calibri"/>
          <w:lang w:eastAsia="pl-PL"/>
        </w:rPr>
        <w:t>, Zamawiający dokona weryfikacji realizacji umowy. Po sprawdzeniu poprawności wykonania umowy, Zamawiający podpisze protokół realizacji umowy, który będzie stanowić podstawę do wystawienia faktury przez Wykonawcę.</w:t>
      </w:r>
      <w:r w:rsidR="00C85897" w:rsidRPr="00D558C4">
        <w:rPr>
          <w:rFonts w:ascii="Calibri" w:eastAsia="Times New Roman" w:hAnsi="Calibri" w:cs="Calibri"/>
          <w:lang w:eastAsia="pl-PL"/>
        </w:rPr>
        <w:t xml:space="preserve"> Za datę realizacji umowy strony przyjmują datę podpisania końcowego protokołu odbioru przedmiotu umowy bez uwag. Jeżeli podpisanie protokołu odbioru nastąpi w okresie późniejszym, niż określono to w  § 3 ust. 2 pkt 1, to przedmiot umowy będzie uważany za wykonany z opóźnieniem rodzącym obowiązek zapłaty kary umownej na pisemne żądanie Zamawiającego.</w:t>
      </w:r>
    </w:p>
    <w:p w14:paraId="4E3BEB9B" w14:textId="2781EE16" w:rsidR="00281F4A" w:rsidRPr="00D558C4" w:rsidRDefault="00D85A86" w:rsidP="00D558C4">
      <w:pPr>
        <w:numPr>
          <w:ilvl w:val="0"/>
          <w:numId w:val="12"/>
        </w:numPr>
        <w:tabs>
          <w:tab w:val="left" w:pos="360"/>
        </w:tabs>
        <w:suppressAutoHyphens/>
        <w:overflowPunct w:val="0"/>
        <w:autoSpaceDE w:val="0"/>
        <w:autoSpaceDN w:val="0"/>
        <w:spacing w:before="240" w:after="240" w:line="300" w:lineRule="auto"/>
        <w:ind w:left="357" w:hanging="357"/>
        <w:textAlignment w:val="baseline"/>
        <w:rPr>
          <w:rFonts w:ascii="Calibri" w:eastAsia="Times New Roman" w:hAnsi="Calibri" w:cs="Calibri"/>
          <w:lang w:eastAsia="pl-PL"/>
        </w:rPr>
      </w:pPr>
      <w:r w:rsidRPr="00D558C4">
        <w:rPr>
          <w:rFonts w:ascii="Calibri" w:eastAsia="Times New Roman" w:hAnsi="Calibri" w:cs="Calibri"/>
          <w:lang w:eastAsia="pl-PL"/>
        </w:rPr>
        <w:t>W przypadku n</w:t>
      </w:r>
      <w:r w:rsidR="003D498D" w:rsidRPr="00D558C4">
        <w:rPr>
          <w:rFonts w:ascii="Calibri" w:eastAsia="Times New Roman" w:hAnsi="Calibri" w:cs="Calibri"/>
          <w:lang w:eastAsia="pl-PL"/>
        </w:rPr>
        <w:t>owych</w:t>
      </w:r>
      <w:r w:rsidRPr="00D558C4">
        <w:rPr>
          <w:rFonts w:ascii="Calibri" w:eastAsia="Times New Roman" w:hAnsi="Calibri" w:cs="Calibri"/>
          <w:lang w:eastAsia="pl-PL"/>
        </w:rPr>
        <w:t xml:space="preserve"> placówek: </w:t>
      </w:r>
      <w:r w:rsidR="00C85897" w:rsidRPr="00D558C4">
        <w:rPr>
          <w:rFonts w:ascii="Calibri" w:eastAsia="Times New Roman" w:hAnsi="Calibri" w:cs="Calibri"/>
          <w:lang w:eastAsia="pl-PL"/>
        </w:rPr>
        <w:t xml:space="preserve">po wywiązaniu się Wykonawcy z dostawy przedmiotu umowy, Wykonawca zawiadomi przedstawiciela Zamawiającego sprawującego nadzór nad realizacją umowy </w:t>
      </w:r>
      <w:r w:rsidR="00C85897" w:rsidRPr="00D558C4">
        <w:rPr>
          <w:rFonts w:ascii="Calibri" w:eastAsia="Times New Roman" w:hAnsi="Calibri" w:cs="Calibri"/>
          <w:lang w:eastAsia="pl-PL"/>
        </w:rPr>
        <w:lastRenderedPageBreak/>
        <w:t>o wykonanej dostawie i przekaże protokół odbioru podpisany przez przedstawiciela Zamawiającego z danej placówki, który będzie stanowił podstawę do wystawienia przez Wykonawcę faktury potwierdzającej realizację przedmiotu umowy dla danej placówki.</w:t>
      </w:r>
    </w:p>
    <w:p w14:paraId="64A7EC8D" w14:textId="01C2F752" w:rsidR="00281F4A" w:rsidRPr="00D558C4" w:rsidRDefault="00EA0C50"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xml:space="preserve">§ 5 </w:t>
      </w:r>
      <w:r w:rsidR="00281F4A" w:rsidRPr="00D558C4">
        <w:rPr>
          <w:rFonts w:ascii="Calibri" w:hAnsi="Calibri" w:cs="Calibri"/>
          <w:b/>
          <w:sz w:val="22"/>
          <w:szCs w:val="22"/>
        </w:rPr>
        <w:t>Podwykonawcy</w:t>
      </w:r>
    </w:p>
    <w:p w14:paraId="192AC779" w14:textId="2A4AF643" w:rsidR="00281F4A" w:rsidRPr="00D558C4" w:rsidRDefault="00281F4A" w:rsidP="00D558C4">
      <w:pPr>
        <w:numPr>
          <w:ilvl w:val="0"/>
          <w:numId w:val="8"/>
        </w:numPr>
        <w:suppressAutoHyphens/>
        <w:overflowPunct w:val="0"/>
        <w:autoSpaceDE w:val="0"/>
        <w:spacing w:before="240" w:after="0" w:line="300" w:lineRule="auto"/>
        <w:ind w:left="360"/>
        <w:textAlignment w:val="baseline"/>
        <w:rPr>
          <w:rFonts w:ascii="Calibri" w:eastAsia="Times New Roman" w:hAnsi="Calibri" w:cs="Calibri"/>
          <w:lang w:eastAsia="x-none"/>
        </w:rPr>
      </w:pPr>
      <w:r w:rsidRPr="00D558C4">
        <w:rPr>
          <w:rFonts w:ascii="Calibri" w:eastAsia="Times New Roman" w:hAnsi="Calibri" w:cs="Calibri"/>
          <w:lang w:eastAsia="x-none"/>
        </w:rPr>
        <w:t>Umowy o podwykonawstwo, o których mowa w niniejszej umowie to umowy zawarte w formie pisemnej o charakterze odpłatnym, których przedmiotem są usługi stanowiące część przedmiotu niniejszej umowy, zawarte między Wykonawcą a innym podmiotem zwanym Podwykonawcą,.</w:t>
      </w:r>
    </w:p>
    <w:p w14:paraId="1933362A" w14:textId="2B048CDF" w:rsidR="00281F4A" w:rsidRPr="00D558C4" w:rsidRDefault="00281F4A" w:rsidP="00D558C4">
      <w:pPr>
        <w:numPr>
          <w:ilvl w:val="0"/>
          <w:numId w:val="8"/>
        </w:numPr>
        <w:suppressAutoHyphens/>
        <w:overflowPunct w:val="0"/>
        <w:autoSpaceDE w:val="0"/>
        <w:spacing w:before="240" w:after="0" w:line="300" w:lineRule="auto"/>
        <w:ind w:left="360"/>
        <w:textAlignment w:val="baseline"/>
        <w:rPr>
          <w:rFonts w:ascii="Calibri" w:eastAsia="Times New Roman" w:hAnsi="Calibri" w:cs="Calibri"/>
          <w:lang w:eastAsia="x-none"/>
        </w:rPr>
      </w:pPr>
      <w:r w:rsidRPr="00D558C4">
        <w:rPr>
          <w:rFonts w:ascii="Calibri" w:eastAsia="Times New Roman" w:hAnsi="Calibri" w:cs="Calibri"/>
          <w:lang w:eastAsia="x-none"/>
        </w:rPr>
        <w:t>Wykonawca może powierzyć wykonanie części Przedmiotu Umowy Podwykonawcy.</w:t>
      </w:r>
      <w:r w:rsidR="00146706" w:rsidRPr="00D558C4">
        <w:rPr>
          <w:rFonts w:ascii="Calibri" w:eastAsia="Times New Roman" w:hAnsi="Calibri" w:cs="Calibri"/>
          <w:lang w:eastAsia="x-none"/>
        </w:rPr>
        <w:t xml:space="preserve"> </w:t>
      </w:r>
      <w:r w:rsidR="00146706" w:rsidRPr="00D558C4">
        <w:rPr>
          <w:rFonts w:ascii="Calibri" w:hAnsi="Calibri" w:cs="Calibri"/>
        </w:rPr>
        <w:t>LUB: Wykonawca oświadcza, że przedmiot umowy zostanie wykonany przy udziale podwykonawców. Podwykonawcom zostanie powierzona następująca część zamówienia: …………………………..*</w:t>
      </w:r>
    </w:p>
    <w:p w14:paraId="4DAE9CC3" w14:textId="77777777" w:rsidR="00146706" w:rsidRPr="00D558C4" w:rsidRDefault="00281F4A" w:rsidP="00D558C4">
      <w:pPr>
        <w:numPr>
          <w:ilvl w:val="0"/>
          <w:numId w:val="8"/>
        </w:numPr>
        <w:suppressAutoHyphens/>
        <w:overflowPunct w:val="0"/>
        <w:autoSpaceDE w:val="0"/>
        <w:spacing w:before="240" w:after="0" w:line="300" w:lineRule="auto"/>
        <w:ind w:left="360"/>
        <w:textAlignment w:val="baseline"/>
        <w:rPr>
          <w:rFonts w:ascii="Calibri" w:eastAsia="Times New Roman" w:hAnsi="Calibri" w:cs="Calibri"/>
          <w:lang w:eastAsia="x-none"/>
        </w:rPr>
      </w:pPr>
      <w:r w:rsidRPr="00D558C4">
        <w:rPr>
          <w:rFonts w:ascii="Calibri" w:eastAsia="Times New Roman" w:hAnsi="Calibri" w:cs="Calibri"/>
          <w:lang w:eastAsia="x-none"/>
        </w:rPr>
        <w:t xml:space="preserve">Realizacja części Przedmiotu Umowy poprzez Podwykonawców nie zmienia zobowiązań Wykonawcy wobec Zamawiającego za prawidłową realizację Przedmiotu Umowy. Wykonawca jest odpowiedzialny wobec Zamawiającego oraz osób trzecich za działania, zaniechanie działania, uchybienia i zaniedbania Podwykonawców w takim samym stopniu, jakby to były działania, uchybienia lub zaniedbania jego własnych pracowników. </w:t>
      </w:r>
    </w:p>
    <w:p w14:paraId="71737091" w14:textId="5A14091E" w:rsidR="00281F4A" w:rsidRPr="00D558C4" w:rsidRDefault="00281F4A" w:rsidP="00D558C4">
      <w:pPr>
        <w:numPr>
          <w:ilvl w:val="0"/>
          <w:numId w:val="8"/>
        </w:numPr>
        <w:suppressAutoHyphens/>
        <w:overflowPunct w:val="0"/>
        <w:autoSpaceDE w:val="0"/>
        <w:spacing w:before="240" w:after="240" w:line="300" w:lineRule="auto"/>
        <w:ind w:left="360"/>
        <w:textAlignment w:val="baseline"/>
        <w:rPr>
          <w:rFonts w:ascii="Calibri" w:eastAsia="Times New Roman" w:hAnsi="Calibri" w:cs="Calibri"/>
          <w:lang w:eastAsia="x-none"/>
        </w:rPr>
      </w:pPr>
      <w:r w:rsidRPr="00D558C4">
        <w:rPr>
          <w:rFonts w:ascii="Calibri" w:eastAsia="Times New Roman" w:hAnsi="Calibri" w:cs="Calibri"/>
          <w:lang w:eastAsia="x-none"/>
        </w:rPr>
        <w:t>Wykonawca jest obowiązany do udzielania Zamawiającemu wszelkich wyjaśnień dotyczących prawidłowości re</w:t>
      </w:r>
      <w:r w:rsidR="00146706" w:rsidRPr="00D558C4">
        <w:rPr>
          <w:rFonts w:ascii="Calibri" w:eastAsia="Times New Roman" w:hAnsi="Calibri" w:cs="Calibri"/>
          <w:lang w:eastAsia="x-none"/>
        </w:rPr>
        <w:t>alizacji umów z Podwykonawcami oraz informowania o wszelkich zmianach dotyczących podwykonawców, które wystąpią w trakcie wykonywania zamówienia.</w:t>
      </w:r>
    </w:p>
    <w:p w14:paraId="018848D6" w14:textId="188CCF35" w:rsidR="00281F4A" w:rsidRPr="00D558C4" w:rsidRDefault="00EA0C50"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xml:space="preserve">§ 6 </w:t>
      </w:r>
      <w:r w:rsidR="00281F4A" w:rsidRPr="00D558C4">
        <w:rPr>
          <w:rFonts w:ascii="Calibri" w:hAnsi="Calibri" w:cs="Calibri"/>
          <w:b/>
          <w:sz w:val="22"/>
          <w:szCs w:val="22"/>
        </w:rPr>
        <w:t>Wynagrodzenie Wykonawcy</w:t>
      </w:r>
    </w:p>
    <w:p w14:paraId="645EE6B3" w14:textId="719398F3" w:rsidR="00281F4A" w:rsidRPr="00D558C4" w:rsidRDefault="00281F4A" w:rsidP="00D558C4">
      <w:pPr>
        <w:numPr>
          <w:ilvl w:val="0"/>
          <w:numId w:val="14"/>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Wynagrodzenie Wykonawcy z tytułu realizacji umowy wyraża się całkowitą ceną brutto w wysokości </w:t>
      </w:r>
      <w:r w:rsidR="0096479D" w:rsidRPr="00D558C4">
        <w:rPr>
          <w:rFonts w:ascii="Calibri" w:eastAsia="Times New Roman" w:hAnsi="Calibri" w:cs="Calibri"/>
          <w:lang w:eastAsia="pl-PL"/>
        </w:rPr>
        <w:t>………………</w:t>
      </w:r>
      <w:r w:rsidRPr="00D558C4">
        <w:rPr>
          <w:rFonts w:ascii="Calibri" w:eastAsia="Times New Roman" w:hAnsi="Calibri" w:cs="Calibri"/>
          <w:lang w:eastAsia="pl-PL"/>
        </w:rPr>
        <w:t xml:space="preserve"> zł </w:t>
      </w:r>
      <w:bookmarkStart w:id="1" w:name="_Hlk48651646"/>
      <w:r w:rsidRPr="00D558C4">
        <w:rPr>
          <w:rFonts w:ascii="Calibri" w:eastAsia="Times New Roman" w:hAnsi="Calibri" w:cs="Calibri"/>
          <w:lang w:eastAsia="pl-PL"/>
        </w:rPr>
        <w:t>(słownie</w:t>
      </w:r>
      <w:r w:rsidR="00CC44FD" w:rsidRPr="00D558C4">
        <w:rPr>
          <w:rFonts w:ascii="Calibri" w:eastAsia="Times New Roman" w:hAnsi="Calibri" w:cs="Calibri"/>
          <w:lang w:eastAsia="pl-PL"/>
        </w:rPr>
        <w:t>:</w:t>
      </w:r>
      <w:r w:rsidRPr="00D558C4">
        <w:rPr>
          <w:rFonts w:ascii="Calibri" w:eastAsia="Times New Roman" w:hAnsi="Calibri" w:cs="Calibri"/>
          <w:lang w:eastAsia="pl-PL"/>
        </w:rPr>
        <w:t xml:space="preserve"> </w:t>
      </w:r>
      <w:r w:rsidR="0096479D" w:rsidRPr="00D558C4">
        <w:rPr>
          <w:rFonts w:ascii="Calibri" w:eastAsia="Times New Roman" w:hAnsi="Calibri" w:cs="Calibri"/>
          <w:lang w:eastAsia="pl-PL"/>
        </w:rPr>
        <w:t>……………………..</w:t>
      </w:r>
      <w:r w:rsidRPr="00D558C4">
        <w:rPr>
          <w:rFonts w:ascii="Calibri" w:eastAsia="Times New Roman" w:hAnsi="Calibri" w:cs="Calibri"/>
          <w:lang w:eastAsia="pl-PL"/>
        </w:rPr>
        <w:t>)</w:t>
      </w:r>
      <w:bookmarkEnd w:id="1"/>
      <w:r w:rsidRPr="00D558C4">
        <w:rPr>
          <w:rFonts w:ascii="Calibri" w:eastAsia="Times New Roman" w:hAnsi="Calibri" w:cs="Calibri"/>
          <w:lang w:eastAsia="pl-PL"/>
        </w:rPr>
        <w:t xml:space="preserve"> zawierającą należny podatek VAT, zgodnie z kalkulacją cenową załączoną do oferty Wykonawcy</w:t>
      </w:r>
      <w:r w:rsidR="00A43EBE" w:rsidRPr="00D558C4">
        <w:rPr>
          <w:rFonts w:ascii="Calibri" w:eastAsia="Times New Roman" w:hAnsi="Calibri" w:cs="Calibri"/>
          <w:lang w:eastAsia="pl-PL"/>
        </w:rPr>
        <w:t xml:space="preserve"> </w:t>
      </w:r>
      <w:r w:rsidR="00A43EBE" w:rsidRPr="00D558C4">
        <w:rPr>
          <w:rFonts w:ascii="Calibri" w:eastAsia="Times New Roman" w:hAnsi="Calibri" w:cs="Calibri"/>
          <w:i/>
          <w:lang w:eastAsia="pl-PL"/>
        </w:rPr>
        <w:t>lub oferty dodatkowej Wykonawcy*</w:t>
      </w:r>
      <w:r w:rsidRPr="00D558C4">
        <w:rPr>
          <w:rFonts w:ascii="Calibri" w:eastAsia="Times New Roman" w:hAnsi="Calibri" w:cs="Calibri"/>
          <w:lang w:eastAsia="pl-PL"/>
        </w:rPr>
        <w:t>.</w:t>
      </w:r>
    </w:p>
    <w:p w14:paraId="27C53A45" w14:textId="77777777" w:rsidR="00281F4A" w:rsidRPr="00D558C4" w:rsidRDefault="00281F4A" w:rsidP="00D558C4">
      <w:pPr>
        <w:numPr>
          <w:ilvl w:val="0"/>
          <w:numId w:val="14"/>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Ceny jednostkowe zawarte są w kalkulacji cenowej załączonej do oferty Wykonawcy.</w:t>
      </w:r>
    </w:p>
    <w:p w14:paraId="32043AEC" w14:textId="5FBF656D" w:rsidR="00812492" w:rsidRPr="00D558C4" w:rsidRDefault="00281F4A" w:rsidP="00D558C4">
      <w:pPr>
        <w:numPr>
          <w:ilvl w:val="0"/>
          <w:numId w:val="14"/>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Wynagrodzenie określone w ust. 1 obejmuje wszelkie koszty związane z re</w:t>
      </w:r>
      <w:r w:rsidR="00812492" w:rsidRPr="00D558C4">
        <w:rPr>
          <w:rFonts w:ascii="Calibri" w:eastAsia="Times New Roman" w:hAnsi="Calibri" w:cs="Calibri"/>
          <w:lang w:eastAsia="pl-PL"/>
        </w:rPr>
        <w:t>alizacją przedmiotu zamówienia: sporządzenie projektów technicznych odzieży (projekty wykonawcze), wykonanie próbek odzieży i ich dostarczenie do akceptacji Zamawiającego, wykonanie odzieży po akceptacji próbek przez Zamawiającego, wg rozdzielnika asortymentowo-ilościowego otrzymanego od Zamawiającego oraz ich dostawa do placówek Zamawiającego, koszty użytych materiałów, tkanin i dodatków krawieckich, koszty opakowań jednostkowych i opakowań na czas transportu, koszty załadunku, transportu i wyładunku do miejsca wskazanego przez przedstawiciela Zamawiającego w danej placówce, koszty udzielenia rękojmi i gwarancji jakości oraz obsługi gwarancyjnej.</w:t>
      </w:r>
    </w:p>
    <w:p w14:paraId="7D4C2843" w14:textId="30757A81" w:rsidR="00281F4A" w:rsidRPr="00D558C4" w:rsidRDefault="00281F4A" w:rsidP="00D558C4">
      <w:pPr>
        <w:numPr>
          <w:ilvl w:val="0"/>
          <w:numId w:val="14"/>
        </w:numPr>
        <w:suppressAutoHyphens/>
        <w:overflowPunct w:val="0"/>
        <w:autoSpaceDE w:val="0"/>
        <w:spacing w:before="240" w:after="0" w:line="300" w:lineRule="auto"/>
        <w:ind w:left="357" w:hanging="357"/>
        <w:textAlignment w:val="baseline"/>
        <w:rPr>
          <w:rFonts w:ascii="Calibri" w:eastAsia="Times New Roman" w:hAnsi="Calibri" w:cs="Calibri"/>
          <w:lang w:eastAsia="pl-PL"/>
        </w:rPr>
      </w:pPr>
      <w:r w:rsidRPr="00D558C4">
        <w:rPr>
          <w:rFonts w:ascii="Calibri" w:eastAsia="Times New Roman" w:hAnsi="Calibri" w:cs="Calibri"/>
          <w:lang w:eastAsia="pl-PL"/>
        </w:rPr>
        <w:lastRenderedPageBreak/>
        <w:t>Wartość umowy, o której mowa w ust. 1, oraz ceny jednostkowe, o których mowa w ust. 2, są stałe do końca trwania umowy.</w:t>
      </w:r>
    </w:p>
    <w:p w14:paraId="25E97CBC" w14:textId="127DF10E" w:rsidR="00C86E74" w:rsidRPr="00D558C4" w:rsidRDefault="00C86E74" w:rsidP="00D558C4">
      <w:pPr>
        <w:numPr>
          <w:ilvl w:val="0"/>
          <w:numId w:val="14"/>
        </w:numPr>
        <w:suppressAutoHyphens/>
        <w:overflowPunct w:val="0"/>
        <w:autoSpaceDE w:val="0"/>
        <w:spacing w:before="240" w:after="240" w:line="300" w:lineRule="auto"/>
        <w:ind w:left="357" w:hanging="357"/>
        <w:textAlignment w:val="baseline"/>
        <w:rPr>
          <w:rFonts w:ascii="Calibri" w:eastAsia="Times New Roman" w:hAnsi="Calibri" w:cs="Calibri"/>
          <w:lang w:eastAsia="pl-PL"/>
        </w:rPr>
      </w:pPr>
      <w:r w:rsidRPr="00D558C4">
        <w:rPr>
          <w:rFonts w:ascii="Calibri" w:eastAsia="Times New Roman" w:hAnsi="Calibri" w:cs="Calibri"/>
          <w:lang w:eastAsia="pl-PL"/>
        </w:rPr>
        <w:t xml:space="preserve">Ilości asortymentu wskazane w Załączniku nr 9 do SWZ są ilościami przewidywanymi, faktyczna ilość będzie zależała od rozdzielnika asortymentowo-ilościowego (w przypadku Żłobków nr od 1 do </w:t>
      </w:r>
      <w:r w:rsidR="00D558C4" w:rsidRPr="00D558C4">
        <w:rPr>
          <w:rFonts w:ascii="Calibri" w:eastAsia="Times New Roman" w:hAnsi="Calibri" w:cs="Calibri"/>
          <w:lang w:eastAsia="pl-PL"/>
        </w:rPr>
        <w:t>81</w:t>
      </w:r>
      <w:r w:rsidRPr="00D558C4">
        <w:rPr>
          <w:rFonts w:ascii="Calibri" w:eastAsia="Times New Roman" w:hAnsi="Calibri" w:cs="Calibri"/>
          <w:lang w:eastAsia="pl-PL"/>
        </w:rPr>
        <w:t xml:space="preserve">) przekazanego w dniu zawarcia umowy w sprawie zamówienia publicznego oraz zgłoszonego zapotrzebowania przez przedstawiciela Zamawiającego (w przypadku </w:t>
      </w:r>
      <w:r w:rsidR="00D558C4" w:rsidRPr="00D558C4">
        <w:rPr>
          <w:rFonts w:ascii="Calibri" w:eastAsia="Times New Roman" w:hAnsi="Calibri" w:cs="Calibri"/>
          <w:lang w:eastAsia="pl-PL"/>
        </w:rPr>
        <w:t xml:space="preserve">nowych </w:t>
      </w:r>
      <w:r w:rsidRPr="00D558C4">
        <w:rPr>
          <w:rFonts w:ascii="Calibri" w:eastAsia="Times New Roman" w:hAnsi="Calibri" w:cs="Calibri"/>
          <w:lang w:eastAsia="pl-PL"/>
        </w:rPr>
        <w:t xml:space="preserve">Żłobków). Stosownie do art. 433 pkt 4 PZP Strony ustalają, że minimalna wartość wykonania i dostawy odzieży zleconych na podstawie umowy będzie wynosić </w:t>
      </w:r>
      <w:r w:rsidR="00D558C4" w:rsidRPr="00D558C4">
        <w:rPr>
          <w:rFonts w:ascii="Calibri" w:eastAsia="Times New Roman" w:hAnsi="Calibri" w:cs="Calibri"/>
          <w:lang w:eastAsia="pl-PL"/>
        </w:rPr>
        <w:t>5</w:t>
      </w:r>
      <w:r w:rsidRPr="00D558C4">
        <w:rPr>
          <w:rFonts w:ascii="Calibri" w:eastAsia="Times New Roman" w:hAnsi="Calibri" w:cs="Calibri"/>
          <w:lang w:eastAsia="pl-PL"/>
        </w:rPr>
        <w:t xml:space="preserve">0% </w:t>
      </w:r>
      <w:r w:rsidR="00D558C4" w:rsidRPr="00D558C4">
        <w:rPr>
          <w:rFonts w:ascii="Calibri" w:eastAsia="Times New Roman" w:hAnsi="Calibri" w:cs="Calibri"/>
          <w:lang w:eastAsia="pl-PL"/>
        </w:rPr>
        <w:t>(pię</w:t>
      </w:r>
      <w:r w:rsidR="00422795">
        <w:rPr>
          <w:rFonts w:ascii="Calibri" w:eastAsia="Times New Roman" w:hAnsi="Calibri" w:cs="Calibri"/>
          <w:lang w:eastAsia="pl-PL"/>
        </w:rPr>
        <w:t>ć</w:t>
      </w:r>
      <w:r w:rsidR="00D558C4" w:rsidRPr="00D558C4">
        <w:rPr>
          <w:rFonts w:ascii="Calibri" w:eastAsia="Times New Roman" w:hAnsi="Calibri" w:cs="Calibri"/>
          <w:lang w:eastAsia="pl-PL"/>
        </w:rPr>
        <w:t>dziesiąt</w:t>
      </w:r>
      <w:r w:rsidRPr="00D558C4">
        <w:rPr>
          <w:rFonts w:ascii="Calibri" w:eastAsia="Times New Roman" w:hAnsi="Calibri" w:cs="Calibri"/>
          <w:lang w:eastAsia="pl-PL"/>
        </w:rPr>
        <w:t xml:space="preserve"> procent) kwoty określonej w ust. 1 tj. ……………… zł (słownie: ………………………).</w:t>
      </w:r>
    </w:p>
    <w:p w14:paraId="26016D23" w14:textId="357BE9F4" w:rsidR="00281F4A" w:rsidRPr="00D558C4" w:rsidRDefault="0096479D"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xml:space="preserve">§ 7 </w:t>
      </w:r>
      <w:r w:rsidR="00281F4A" w:rsidRPr="00D558C4">
        <w:rPr>
          <w:rFonts w:ascii="Calibri" w:hAnsi="Calibri" w:cs="Calibri"/>
          <w:b/>
          <w:sz w:val="22"/>
          <w:szCs w:val="22"/>
        </w:rPr>
        <w:t>Rozliczenie wynagrodzenia</w:t>
      </w:r>
    </w:p>
    <w:p w14:paraId="77409E5D" w14:textId="77777777" w:rsidR="002D1FB3" w:rsidRPr="00D558C4" w:rsidRDefault="002D1FB3" w:rsidP="00D558C4">
      <w:pPr>
        <w:pStyle w:val="Listanumerowana"/>
        <w:numPr>
          <w:ilvl w:val="0"/>
          <w:numId w:val="22"/>
        </w:numPr>
        <w:tabs>
          <w:tab w:val="num" w:pos="360"/>
        </w:tabs>
        <w:spacing w:before="240" w:after="240" w:line="300" w:lineRule="auto"/>
        <w:ind w:left="360"/>
        <w:contextualSpacing/>
        <w:rPr>
          <w:rFonts w:ascii="Calibri" w:hAnsi="Calibri" w:cs="Calibri"/>
          <w:sz w:val="22"/>
          <w:szCs w:val="22"/>
        </w:rPr>
      </w:pPr>
      <w:r w:rsidRPr="00D558C4">
        <w:rPr>
          <w:rFonts w:ascii="Calibri" w:hAnsi="Calibri" w:cs="Calibri"/>
          <w:sz w:val="22"/>
          <w:szCs w:val="22"/>
        </w:rPr>
        <w:t>Za realizację przedmiotu umowy Wykonawca otrzyma wynagrodzenie stosownie do ilości dostarczonego przedmiotu umowy, po cenach jednostkowych określonych w kalkulacji cenowej stanowiącej załącznik do oferty Wykonawcy.</w:t>
      </w:r>
    </w:p>
    <w:p w14:paraId="150F8CB0" w14:textId="25D3DD74" w:rsidR="00D20B38" w:rsidRPr="00D558C4" w:rsidRDefault="002D1FB3" w:rsidP="00D558C4">
      <w:pPr>
        <w:pStyle w:val="Listanumerowana"/>
        <w:numPr>
          <w:ilvl w:val="0"/>
          <w:numId w:val="22"/>
        </w:numPr>
        <w:tabs>
          <w:tab w:val="num" w:pos="360"/>
        </w:tabs>
        <w:spacing w:before="240" w:after="240" w:line="300" w:lineRule="auto"/>
        <w:ind w:left="360"/>
        <w:contextualSpacing/>
        <w:rPr>
          <w:rFonts w:ascii="Calibri" w:hAnsi="Calibri" w:cs="Calibri"/>
          <w:sz w:val="22"/>
          <w:szCs w:val="22"/>
        </w:rPr>
      </w:pPr>
      <w:r w:rsidRPr="00D558C4">
        <w:rPr>
          <w:rFonts w:ascii="Calibri" w:hAnsi="Calibri" w:cs="Calibri"/>
          <w:sz w:val="22"/>
          <w:szCs w:val="22"/>
        </w:rPr>
        <w:t>Podstawą wystawienia faktury</w:t>
      </w:r>
      <w:r w:rsidR="00D20B38" w:rsidRPr="00D558C4">
        <w:rPr>
          <w:rFonts w:ascii="Calibri" w:hAnsi="Calibri" w:cs="Calibri"/>
          <w:sz w:val="22"/>
          <w:szCs w:val="22"/>
        </w:rPr>
        <w:t>:</w:t>
      </w:r>
    </w:p>
    <w:p w14:paraId="7F578DB6" w14:textId="0C114FF1" w:rsidR="00D20B38" w:rsidRPr="00D558C4" w:rsidRDefault="00D20B38" w:rsidP="00BF47CB">
      <w:pPr>
        <w:pStyle w:val="Listanumerowana"/>
        <w:numPr>
          <w:ilvl w:val="0"/>
          <w:numId w:val="42"/>
        </w:numPr>
        <w:spacing w:before="240" w:line="300" w:lineRule="auto"/>
        <w:ind w:left="709"/>
        <w:rPr>
          <w:rFonts w:ascii="Calibri" w:hAnsi="Calibri" w:cs="Calibri"/>
          <w:sz w:val="22"/>
          <w:szCs w:val="22"/>
        </w:rPr>
      </w:pPr>
      <w:r w:rsidRPr="00D558C4">
        <w:rPr>
          <w:rFonts w:ascii="Calibri" w:hAnsi="Calibri" w:cs="Calibri"/>
          <w:sz w:val="22"/>
          <w:szCs w:val="22"/>
        </w:rPr>
        <w:t xml:space="preserve">w przypadku następujących placówek: Żłobki nr od 1 do </w:t>
      </w:r>
      <w:r w:rsidR="00D558C4" w:rsidRPr="00D558C4">
        <w:rPr>
          <w:rFonts w:ascii="Calibri" w:hAnsi="Calibri" w:cs="Calibri"/>
          <w:sz w:val="22"/>
          <w:szCs w:val="22"/>
        </w:rPr>
        <w:t>81</w:t>
      </w:r>
      <w:r w:rsidRPr="00D558C4">
        <w:rPr>
          <w:rFonts w:ascii="Calibri" w:hAnsi="Calibri" w:cs="Calibri"/>
          <w:sz w:val="22"/>
          <w:szCs w:val="22"/>
        </w:rPr>
        <w:t xml:space="preserve"> oraz Biuro - będzie podpisany przez Zamawiającego końcowy protokół odbioru przedmiotu umowy bez uwag dla ww. placówek,</w:t>
      </w:r>
    </w:p>
    <w:p w14:paraId="3E7A929E" w14:textId="18BAF19D" w:rsidR="00D20B38" w:rsidRPr="00D558C4" w:rsidRDefault="00D20B38" w:rsidP="00BF47CB">
      <w:pPr>
        <w:pStyle w:val="Listanumerowana"/>
        <w:numPr>
          <w:ilvl w:val="0"/>
          <w:numId w:val="42"/>
        </w:numPr>
        <w:spacing w:line="300" w:lineRule="auto"/>
        <w:ind w:left="709"/>
        <w:rPr>
          <w:rFonts w:ascii="Calibri" w:hAnsi="Calibri" w:cs="Calibri"/>
          <w:sz w:val="22"/>
          <w:szCs w:val="22"/>
        </w:rPr>
      </w:pPr>
      <w:r w:rsidRPr="00D558C4">
        <w:rPr>
          <w:rFonts w:ascii="Calibri" w:hAnsi="Calibri" w:cs="Calibri"/>
          <w:sz w:val="22"/>
          <w:szCs w:val="22"/>
        </w:rPr>
        <w:t>w przypadku n</w:t>
      </w:r>
      <w:r w:rsidR="00D558C4" w:rsidRPr="00D558C4">
        <w:rPr>
          <w:rFonts w:ascii="Calibri" w:hAnsi="Calibri" w:cs="Calibri"/>
          <w:sz w:val="22"/>
          <w:szCs w:val="22"/>
        </w:rPr>
        <w:t>owych</w:t>
      </w:r>
      <w:r w:rsidRPr="00D558C4">
        <w:rPr>
          <w:rFonts w:ascii="Calibri" w:hAnsi="Calibri" w:cs="Calibri"/>
          <w:sz w:val="22"/>
          <w:szCs w:val="22"/>
        </w:rPr>
        <w:t xml:space="preserve"> placówek</w:t>
      </w:r>
      <w:r w:rsidR="00D558C4" w:rsidRPr="00D558C4">
        <w:rPr>
          <w:rFonts w:ascii="Calibri" w:hAnsi="Calibri" w:cs="Calibri"/>
          <w:sz w:val="22"/>
          <w:szCs w:val="22"/>
        </w:rPr>
        <w:t xml:space="preserve"> - </w:t>
      </w:r>
      <w:r w:rsidRPr="00D558C4">
        <w:rPr>
          <w:rFonts w:ascii="Calibri" w:hAnsi="Calibri" w:cs="Calibri"/>
          <w:sz w:val="22"/>
          <w:szCs w:val="22"/>
        </w:rPr>
        <w:t>będzie każdorazowo podpisany przez przedstawiciela Zamawiającego z danej placówki protokół odbioru przedmiotu umowy bez uwag.</w:t>
      </w:r>
    </w:p>
    <w:p w14:paraId="28C12026" w14:textId="6D5D98C1" w:rsidR="002D1FB3" w:rsidRPr="00D558C4" w:rsidRDefault="002D1FB3" w:rsidP="00D558C4">
      <w:pPr>
        <w:pStyle w:val="Listanumerowana"/>
        <w:numPr>
          <w:ilvl w:val="0"/>
          <w:numId w:val="22"/>
        </w:numPr>
        <w:tabs>
          <w:tab w:val="num" w:pos="360"/>
        </w:tabs>
        <w:spacing w:after="240" w:line="300" w:lineRule="auto"/>
        <w:ind w:left="360"/>
        <w:contextualSpacing/>
        <w:rPr>
          <w:rFonts w:ascii="Calibri" w:hAnsi="Calibri" w:cs="Calibri"/>
          <w:sz w:val="22"/>
          <w:szCs w:val="22"/>
        </w:rPr>
      </w:pPr>
      <w:r w:rsidRPr="00D558C4">
        <w:rPr>
          <w:rFonts w:ascii="Calibri" w:hAnsi="Calibri" w:cs="Calibri"/>
          <w:sz w:val="22"/>
          <w:szCs w:val="22"/>
        </w:rPr>
        <w:t xml:space="preserve">Podstawą do wypłacenia wynagrodzenia </w:t>
      </w:r>
      <w:r w:rsidR="002F246B" w:rsidRPr="00D558C4">
        <w:rPr>
          <w:rFonts w:ascii="Calibri" w:hAnsi="Calibri" w:cs="Calibri"/>
          <w:sz w:val="22"/>
          <w:szCs w:val="22"/>
        </w:rPr>
        <w:t>będą</w:t>
      </w:r>
      <w:r w:rsidRPr="00D558C4">
        <w:rPr>
          <w:rFonts w:ascii="Calibri" w:hAnsi="Calibri" w:cs="Calibri"/>
          <w:sz w:val="22"/>
          <w:szCs w:val="22"/>
        </w:rPr>
        <w:t xml:space="preserve"> faktur</w:t>
      </w:r>
      <w:r w:rsidR="002F246B" w:rsidRPr="00D558C4">
        <w:rPr>
          <w:rFonts w:ascii="Calibri" w:hAnsi="Calibri" w:cs="Calibri"/>
          <w:sz w:val="22"/>
          <w:szCs w:val="22"/>
        </w:rPr>
        <w:t>y</w:t>
      </w:r>
      <w:r w:rsidRPr="00D558C4">
        <w:rPr>
          <w:rFonts w:ascii="Calibri" w:hAnsi="Calibri" w:cs="Calibri"/>
          <w:sz w:val="22"/>
          <w:szCs w:val="22"/>
        </w:rPr>
        <w:t xml:space="preserve"> wystawion</w:t>
      </w:r>
      <w:r w:rsidR="002F246B" w:rsidRPr="00D558C4">
        <w:rPr>
          <w:rFonts w:ascii="Calibri" w:hAnsi="Calibri" w:cs="Calibri"/>
          <w:sz w:val="22"/>
          <w:szCs w:val="22"/>
        </w:rPr>
        <w:t>e</w:t>
      </w:r>
      <w:r w:rsidRPr="00D558C4">
        <w:rPr>
          <w:rFonts w:ascii="Calibri" w:hAnsi="Calibri" w:cs="Calibri"/>
          <w:sz w:val="22"/>
          <w:szCs w:val="22"/>
        </w:rPr>
        <w:t xml:space="preserve"> przez Wykonawcę</w:t>
      </w:r>
      <w:r w:rsidR="00D558C4" w:rsidRPr="00D558C4">
        <w:rPr>
          <w:rFonts w:ascii="Calibri" w:hAnsi="Calibri" w:cs="Calibri"/>
          <w:sz w:val="22"/>
          <w:szCs w:val="22"/>
        </w:rPr>
        <w:t xml:space="preserve"> w której</w:t>
      </w:r>
      <w:r w:rsidRPr="00D558C4">
        <w:rPr>
          <w:rFonts w:ascii="Calibri" w:hAnsi="Calibri" w:cs="Calibri"/>
          <w:sz w:val="22"/>
          <w:szCs w:val="22"/>
        </w:rPr>
        <w:t>:</w:t>
      </w:r>
    </w:p>
    <w:p w14:paraId="4C696F4B" w14:textId="402A559F" w:rsidR="00D558C4" w:rsidRPr="00D558C4" w:rsidRDefault="00D558C4" w:rsidP="00BF47CB">
      <w:pPr>
        <w:pStyle w:val="Akapitzlist"/>
        <w:numPr>
          <w:ilvl w:val="0"/>
          <w:numId w:val="46"/>
        </w:numPr>
        <w:suppressAutoHyphens w:val="0"/>
        <w:overflowPunct/>
        <w:autoSpaceDE/>
        <w:spacing w:after="120" w:line="300" w:lineRule="auto"/>
        <w:ind w:left="993" w:hanging="357"/>
        <w:contextualSpacing w:val="0"/>
        <w:textAlignment w:val="auto"/>
        <w:rPr>
          <w:rFonts w:ascii="Calibri" w:hAnsi="Calibri" w:cs="Calibri"/>
          <w:b/>
          <w:bCs/>
          <w:sz w:val="22"/>
          <w:szCs w:val="22"/>
        </w:rPr>
      </w:pPr>
      <w:r w:rsidRPr="00D558C4">
        <w:rPr>
          <w:rFonts w:ascii="Calibri" w:hAnsi="Calibri" w:cs="Calibri"/>
          <w:b/>
          <w:bCs/>
          <w:sz w:val="22"/>
          <w:szCs w:val="22"/>
        </w:rPr>
        <w:t>jako „podatnik” lub „nabywca”  wskazane zostaną następujące dane:</w:t>
      </w:r>
    </w:p>
    <w:p w14:paraId="03DF77BA" w14:textId="77777777" w:rsidR="00D558C4" w:rsidRPr="00D558C4" w:rsidRDefault="00D558C4" w:rsidP="00D558C4">
      <w:pPr>
        <w:suppressAutoHyphens/>
        <w:overflowPunct w:val="0"/>
        <w:autoSpaceDE w:val="0"/>
        <w:spacing w:after="0" w:line="300" w:lineRule="auto"/>
        <w:ind w:left="993" w:hanging="357"/>
        <w:textAlignment w:val="baseline"/>
        <w:rPr>
          <w:rFonts w:ascii="Calibri" w:eastAsia="Times New Roman" w:hAnsi="Calibri" w:cs="Calibri"/>
          <w:b/>
          <w:bCs/>
          <w:lang w:eastAsia="pl-PL"/>
        </w:rPr>
      </w:pPr>
      <w:r w:rsidRPr="00D558C4">
        <w:rPr>
          <w:rFonts w:ascii="Calibri" w:eastAsia="Times New Roman" w:hAnsi="Calibri" w:cs="Calibri"/>
          <w:b/>
          <w:bCs/>
          <w:lang w:eastAsia="pl-PL"/>
        </w:rPr>
        <w:t xml:space="preserve">w </w:t>
      </w:r>
      <w:proofErr w:type="spellStart"/>
      <w:r w:rsidRPr="00D558C4">
        <w:rPr>
          <w:rFonts w:ascii="Calibri" w:eastAsia="Times New Roman" w:hAnsi="Calibri" w:cs="Calibri"/>
          <w:b/>
          <w:bCs/>
          <w:lang w:eastAsia="pl-PL"/>
        </w:rPr>
        <w:t>KSeF</w:t>
      </w:r>
      <w:proofErr w:type="spellEnd"/>
      <w:r w:rsidRPr="00D558C4">
        <w:rPr>
          <w:rFonts w:ascii="Calibri" w:eastAsia="Times New Roman" w:hAnsi="Calibri" w:cs="Calibri"/>
          <w:b/>
          <w:bCs/>
          <w:lang w:eastAsia="pl-PL"/>
        </w:rPr>
        <w:t>: Nabywca (podmiot2)</w:t>
      </w:r>
    </w:p>
    <w:p w14:paraId="2F00C821" w14:textId="77777777" w:rsidR="00D558C4" w:rsidRPr="00D558C4" w:rsidRDefault="00D558C4" w:rsidP="00D558C4">
      <w:pPr>
        <w:suppressAutoHyphens/>
        <w:overflowPunct w:val="0"/>
        <w:autoSpaceDE w:val="0"/>
        <w:spacing w:after="0" w:line="300" w:lineRule="auto"/>
        <w:ind w:left="993" w:hanging="357"/>
        <w:textAlignment w:val="baseline"/>
        <w:rPr>
          <w:rFonts w:ascii="Calibri" w:eastAsia="Times New Roman" w:hAnsi="Calibri" w:cs="Calibri"/>
          <w:lang w:eastAsia="pl-PL"/>
        </w:rPr>
      </w:pPr>
      <w:r w:rsidRPr="00D558C4">
        <w:rPr>
          <w:rFonts w:ascii="Calibri" w:eastAsia="Times New Roman" w:hAnsi="Calibri" w:cs="Calibri"/>
          <w:b/>
          <w:bCs/>
          <w:lang w:eastAsia="pl-PL"/>
        </w:rPr>
        <w:t>(ze znacznikiem w polu „JST” przyjmującym wartość 1 - TAK)</w:t>
      </w:r>
    </w:p>
    <w:p w14:paraId="4C0A5E3F"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lang w:eastAsia="pl-PL"/>
        </w:rPr>
      </w:pPr>
      <w:r w:rsidRPr="00D558C4">
        <w:rPr>
          <w:rFonts w:ascii="Calibri" w:eastAsia="Times New Roman" w:hAnsi="Calibri" w:cs="Calibri"/>
          <w:lang w:eastAsia="pl-PL"/>
        </w:rPr>
        <w:t>Miasto Stołeczne Warszawa</w:t>
      </w:r>
    </w:p>
    <w:p w14:paraId="44CE82EF"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lang w:eastAsia="pl-PL"/>
        </w:rPr>
      </w:pPr>
      <w:r w:rsidRPr="00D558C4">
        <w:rPr>
          <w:rFonts w:ascii="Calibri" w:eastAsia="Times New Roman" w:hAnsi="Calibri" w:cs="Calibri"/>
          <w:lang w:eastAsia="pl-PL"/>
        </w:rPr>
        <w:t>Plac Bankowy 3/5</w:t>
      </w:r>
    </w:p>
    <w:p w14:paraId="4181E1D1"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lang w:eastAsia="pl-PL"/>
        </w:rPr>
      </w:pPr>
      <w:r w:rsidRPr="00D558C4">
        <w:rPr>
          <w:rFonts w:ascii="Calibri" w:eastAsia="Times New Roman" w:hAnsi="Calibri" w:cs="Calibri"/>
          <w:lang w:eastAsia="pl-PL"/>
        </w:rPr>
        <w:t>00-950 Warszawa</w:t>
      </w:r>
    </w:p>
    <w:p w14:paraId="2EC0E458" w14:textId="77777777" w:rsidR="00D558C4" w:rsidRPr="00D558C4" w:rsidRDefault="00D558C4" w:rsidP="00D558C4">
      <w:pPr>
        <w:suppressAutoHyphens/>
        <w:overflowPunct w:val="0"/>
        <w:autoSpaceDE w:val="0"/>
        <w:spacing w:after="0" w:line="300" w:lineRule="auto"/>
        <w:ind w:left="992" w:hanging="357"/>
        <w:textAlignment w:val="baseline"/>
        <w:rPr>
          <w:rFonts w:ascii="Calibri" w:eastAsia="Times New Roman" w:hAnsi="Calibri" w:cs="Calibri"/>
          <w:b/>
          <w:bCs/>
          <w:lang w:eastAsia="pl-PL"/>
        </w:rPr>
      </w:pPr>
      <w:r w:rsidRPr="00D558C4">
        <w:rPr>
          <w:rFonts w:ascii="Calibri" w:eastAsia="Times New Roman" w:hAnsi="Calibri" w:cs="Calibri"/>
          <w:b/>
          <w:bCs/>
          <w:lang w:eastAsia="pl-PL"/>
        </w:rPr>
        <w:t>NIP: 525 22 48 481</w:t>
      </w:r>
    </w:p>
    <w:p w14:paraId="3904E082" w14:textId="77777777" w:rsidR="00D558C4" w:rsidRPr="00D558C4" w:rsidRDefault="00D558C4" w:rsidP="00BF47CB">
      <w:pPr>
        <w:numPr>
          <w:ilvl w:val="0"/>
          <w:numId w:val="46"/>
        </w:numPr>
        <w:suppressAutoHyphens/>
        <w:overflowPunct w:val="0"/>
        <w:autoSpaceDE w:val="0"/>
        <w:spacing w:after="0" w:line="300" w:lineRule="auto"/>
        <w:ind w:left="993" w:right="1" w:hanging="357"/>
        <w:textAlignment w:val="baseline"/>
        <w:rPr>
          <w:rFonts w:ascii="Calibri" w:eastAsia="Times New Roman" w:hAnsi="Calibri" w:cs="Calibri"/>
          <w:b/>
          <w:bCs/>
          <w:lang w:eastAsia="pl-PL"/>
        </w:rPr>
      </w:pPr>
      <w:r w:rsidRPr="00D558C4">
        <w:rPr>
          <w:rFonts w:ascii="Calibri" w:eastAsia="Times New Roman" w:hAnsi="Calibri" w:cs="Calibri"/>
          <w:b/>
          <w:bCs/>
          <w:lang w:eastAsia="pl-PL"/>
        </w:rPr>
        <w:t>„płatnik” lub „adresat” lub „odbiorca” wskazane zostaną następujące dane:</w:t>
      </w:r>
    </w:p>
    <w:p w14:paraId="0B259B38"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b/>
          <w:bCs/>
          <w:lang w:eastAsia="pl-PL"/>
        </w:rPr>
      </w:pPr>
      <w:r w:rsidRPr="00D558C4">
        <w:rPr>
          <w:rFonts w:ascii="Calibri" w:eastAsia="Times New Roman" w:hAnsi="Calibri" w:cs="Calibri"/>
          <w:b/>
          <w:bCs/>
          <w:lang w:eastAsia="pl-PL"/>
        </w:rPr>
        <w:t xml:space="preserve">w </w:t>
      </w:r>
      <w:proofErr w:type="spellStart"/>
      <w:r w:rsidRPr="00D558C4">
        <w:rPr>
          <w:rFonts w:ascii="Calibri" w:eastAsia="Times New Roman" w:hAnsi="Calibri" w:cs="Calibri"/>
          <w:b/>
          <w:bCs/>
          <w:lang w:eastAsia="pl-PL"/>
        </w:rPr>
        <w:t>KSeF</w:t>
      </w:r>
      <w:proofErr w:type="spellEnd"/>
      <w:r w:rsidRPr="00D558C4">
        <w:rPr>
          <w:rFonts w:ascii="Calibri" w:eastAsia="Times New Roman" w:hAnsi="Calibri" w:cs="Calibri"/>
          <w:b/>
          <w:bCs/>
          <w:lang w:eastAsia="pl-PL"/>
        </w:rPr>
        <w:t xml:space="preserve">: Odbiorca (podmiot inny/podmiot3) </w:t>
      </w:r>
    </w:p>
    <w:p w14:paraId="3CC06B77"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lang w:eastAsia="pl-PL"/>
        </w:rPr>
      </w:pPr>
      <w:r w:rsidRPr="00D558C4">
        <w:rPr>
          <w:rFonts w:ascii="Calibri" w:eastAsia="Times New Roman" w:hAnsi="Calibri" w:cs="Calibri"/>
          <w:lang w:eastAsia="pl-PL"/>
        </w:rPr>
        <w:t>(z rolą 8 – JST odbiorca)</w:t>
      </w:r>
    </w:p>
    <w:p w14:paraId="3CE78FF1"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lang w:eastAsia="pl-PL"/>
        </w:rPr>
      </w:pPr>
      <w:r w:rsidRPr="00D558C4">
        <w:rPr>
          <w:rFonts w:ascii="Calibri" w:eastAsia="Times New Roman" w:hAnsi="Calibri" w:cs="Calibri"/>
          <w:lang w:eastAsia="pl-PL"/>
        </w:rPr>
        <w:t>Zespół Żłobków m.st. Warszawy</w:t>
      </w:r>
    </w:p>
    <w:p w14:paraId="1A89F6FB"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lang w:eastAsia="pl-PL"/>
        </w:rPr>
      </w:pPr>
      <w:r w:rsidRPr="00D558C4">
        <w:rPr>
          <w:rFonts w:ascii="Calibri" w:eastAsia="Times New Roman" w:hAnsi="Calibri" w:cs="Calibri"/>
          <w:lang w:eastAsia="pl-PL"/>
        </w:rPr>
        <w:t>ul. Belgijska 4</w:t>
      </w:r>
    </w:p>
    <w:p w14:paraId="39D4BA46"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lang w:eastAsia="pl-PL"/>
        </w:rPr>
      </w:pPr>
      <w:r w:rsidRPr="00D558C4">
        <w:rPr>
          <w:rFonts w:ascii="Calibri" w:eastAsia="Times New Roman" w:hAnsi="Calibri" w:cs="Calibri"/>
          <w:lang w:eastAsia="pl-PL"/>
        </w:rPr>
        <w:t>02-511 Warszawa</w:t>
      </w:r>
    </w:p>
    <w:p w14:paraId="30FAE706" w14:textId="77777777" w:rsidR="00D558C4" w:rsidRPr="00D558C4" w:rsidRDefault="00D558C4" w:rsidP="00D558C4">
      <w:pPr>
        <w:suppressAutoHyphens/>
        <w:overflowPunct w:val="0"/>
        <w:autoSpaceDE w:val="0"/>
        <w:spacing w:after="0" w:line="300" w:lineRule="auto"/>
        <w:ind w:left="993" w:right="1" w:hanging="357"/>
        <w:textAlignment w:val="baseline"/>
        <w:rPr>
          <w:rFonts w:ascii="Calibri" w:eastAsia="Times New Roman" w:hAnsi="Calibri" w:cs="Calibri"/>
          <w:b/>
          <w:bCs/>
          <w:lang w:eastAsia="pl-PL"/>
        </w:rPr>
      </w:pPr>
      <w:r w:rsidRPr="00D558C4">
        <w:rPr>
          <w:rFonts w:ascii="Calibri" w:eastAsia="Times New Roman" w:hAnsi="Calibri" w:cs="Calibri"/>
          <w:b/>
          <w:bCs/>
          <w:lang w:eastAsia="pl-PL"/>
        </w:rPr>
        <w:t>NIP: 521 359 84 03</w:t>
      </w:r>
    </w:p>
    <w:p w14:paraId="247D919F" w14:textId="77777777" w:rsidR="00D558C4" w:rsidRPr="00D558C4" w:rsidRDefault="00D558C4" w:rsidP="00D558C4">
      <w:pPr>
        <w:suppressAutoHyphens/>
        <w:overflowPunct w:val="0"/>
        <w:autoSpaceDE w:val="0"/>
        <w:spacing w:after="0" w:line="300" w:lineRule="auto"/>
        <w:ind w:left="425"/>
        <w:textAlignment w:val="baseline"/>
        <w:rPr>
          <w:rFonts w:ascii="Calibri" w:eastAsia="Times New Roman" w:hAnsi="Calibri" w:cs="Calibri"/>
          <w:lang w:eastAsia="pl-PL"/>
        </w:rPr>
      </w:pPr>
      <w:r w:rsidRPr="00D558C4">
        <w:rPr>
          <w:rFonts w:ascii="Calibri" w:eastAsia="Times New Roman" w:hAnsi="Calibri" w:cs="Calibri"/>
          <w:lang w:eastAsia="pl-PL"/>
        </w:rPr>
        <w:t xml:space="preserve">Wprowadzenie danych wskazanych w ust. 3  jest warunkiem uznania faktury za prawidłowo wystawioną. W przypadku wystawienia faktury w sposób niezgodny z powyższymi zasadami Zespół </w:t>
      </w:r>
      <w:r w:rsidRPr="00D558C4">
        <w:rPr>
          <w:rFonts w:ascii="Calibri" w:eastAsia="Times New Roman" w:hAnsi="Calibri" w:cs="Calibri"/>
          <w:lang w:eastAsia="pl-PL"/>
        </w:rPr>
        <w:lastRenderedPageBreak/>
        <w:t>Żłobków m.st. Warszawy zastrzega sobie prawo wstrzymania zapłaty do czasu otrzymania prawidłowo wystawionej faktury.</w:t>
      </w:r>
    </w:p>
    <w:p w14:paraId="73BDAFD2" w14:textId="77777777" w:rsidR="00D558C4" w:rsidRPr="00D558C4" w:rsidRDefault="00D558C4" w:rsidP="00BF47CB">
      <w:pPr>
        <w:numPr>
          <w:ilvl w:val="0"/>
          <w:numId w:val="47"/>
        </w:numPr>
        <w:suppressAutoHyphens/>
        <w:overflowPunct w:val="0"/>
        <w:autoSpaceDE w:val="0"/>
        <w:spacing w:after="120" w:line="300" w:lineRule="auto"/>
        <w:ind w:right="1"/>
        <w:textAlignment w:val="baseline"/>
        <w:rPr>
          <w:rFonts w:ascii="Calibri" w:eastAsia="Times New Roman" w:hAnsi="Calibri" w:cs="Calibri"/>
          <w:lang w:eastAsia="pl-PL"/>
        </w:rPr>
      </w:pPr>
      <w:r w:rsidRPr="00D558C4">
        <w:rPr>
          <w:rFonts w:ascii="Calibri" w:eastAsia="Times New Roman" w:hAnsi="Calibri" w:cs="Calibri"/>
          <w:lang w:eastAsia="pl-PL"/>
        </w:rPr>
        <w:t xml:space="preserve">Faktura wystawiona przez Wykonawcę i dokumenty stanowiące załącznik do faktury będą dostarczane: w formie pisemnej na adres: </w:t>
      </w:r>
    </w:p>
    <w:p w14:paraId="4F0EFA2F" w14:textId="77777777" w:rsidR="00D558C4" w:rsidRPr="00D558C4" w:rsidRDefault="00D558C4" w:rsidP="00D558C4">
      <w:pPr>
        <w:suppressAutoHyphens/>
        <w:overflowPunct w:val="0"/>
        <w:autoSpaceDE w:val="0"/>
        <w:spacing w:after="120" w:line="300" w:lineRule="auto"/>
        <w:ind w:left="425"/>
        <w:textAlignment w:val="baseline"/>
        <w:rPr>
          <w:rFonts w:ascii="Calibri" w:eastAsia="Times New Roman" w:hAnsi="Calibri" w:cs="Calibri"/>
          <w:lang w:eastAsia="pl-PL"/>
        </w:rPr>
      </w:pPr>
      <w:r w:rsidRPr="00D558C4">
        <w:rPr>
          <w:rFonts w:ascii="Calibri" w:eastAsia="Times New Roman" w:hAnsi="Calibri" w:cs="Calibri"/>
          <w:lang w:eastAsia="pl-PL"/>
        </w:rPr>
        <w:t>Zespół Żłobków m.st. Warszawy</w:t>
      </w:r>
    </w:p>
    <w:p w14:paraId="0CA0B053" w14:textId="77777777" w:rsidR="00D558C4" w:rsidRPr="00D558C4" w:rsidRDefault="00D558C4" w:rsidP="00D558C4">
      <w:pPr>
        <w:suppressAutoHyphens/>
        <w:overflowPunct w:val="0"/>
        <w:autoSpaceDE w:val="0"/>
        <w:spacing w:after="120" w:line="300" w:lineRule="auto"/>
        <w:ind w:left="425"/>
        <w:textAlignment w:val="baseline"/>
        <w:rPr>
          <w:rFonts w:ascii="Calibri" w:eastAsia="Times New Roman" w:hAnsi="Calibri" w:cs="Calibri"/>
          <w:lang w:eastAsia="pl-PL"/>
        </w:rPr>
      </w:pPr>
      <w:r w:rsidRPr="00D558C4">
        <w:rPr>
          <w:rFonts w:ascii="Calibri" w:eastAsia="Times New Roman" w:hAnsi="Calibri" w:cs="Calibri"/>
          <w:lang w:eastAsia="pl-PL"/>
        </w:rPr>
        <w:t>ul. Belgijska 4</w:t>
      </w:r>
    </w:p>
    <w:p w14:paraId="0B990C10" w14:textId="77777777" w:rsidR="00D558C4" w:rsidRPr="00D558C4" w:rsidRDefault="00D558C4" w:rsidP="00D558C4">
      <w:pPr>
        <w:suppressAutoHyphens/>
        <w:overflowPunct w:val="0"/>
        <w:autoSpaceDE w:val="0"/>
        <w:spacing w:after="120" w:line="300" w:lineRule="auto"/>
        <w:ind w:left="425"/>
        <w:textAlignment w:val="baseline"/>
        <w:rPr>
          <w:rFonts w:ascii="Calibri" w:eastAsia="Times New Roman" w:hAnsi="Calibri" w:cs="Calibri"/>
          <w:lang w:eastAsia="pl-PL"/>
        </w:rPr>
      </w:pPr>
      <w:r w:rsidRPr="00D558C4">
        <w:rPr>
          <w:rFonts w:ascii="Calibri" w:eastAsia="Times New Roman" w:hAnsi="Calibri" w:cs="Calibri"/>
          <w:lang w:eastAsia="pl-PL"/>
        </w:rPr>
        <w:t>02-511 Warszawa</w:t>
      </w:r>
    </w:p>
    <w:p w14:paraId="0970863A" w14:textId="77777777" w:rsidR="00D558C4" w:rsidRPr="00D558C4" w:rsidRDefault="00D558C4" w:rsidP="00D558C4">
      <w:pPr>
        <w:suppressAutoHyphens/>
        <w:overflowPunct w:val="0"/>
        <w:autoSpaceDE w:val="0"/>
        <w:spacing w:after="120" w:line="300" w:lineRule="auto"/>
        <w:ind w:left="426" w:right="1"/>
        <w:textAlignment w:val="baseline"/>
        <w:rPr>
          <w:rFonts w:ascii="Calibri" w:eastAsia="Times New Roman" w:hAnsi="Calibri" w:cs="Calibri"/>
          <w:lang w:eastAsia="pl-PL"/>
        </w:rPr>
      </w:pPr>
      <w:r w:rsidRPr="00D558C4">
        <w:rPr>
          <w:rFonts w:ascii="Calibri" w:eastAsia="Times New Roman" w:hAnsi="Calibri" w:cs="Calibri"/>
          <w:lang w:eastAsia="pl-PL"/>
        </w:rPr>
        <w:t xml:space="preserve">W przypadku doręczenia faktury i dokumentów niezgodnie ze zdaniem pierwszym niniejszego ustępu - za datę skutecznego doręczenia faktury, Strony będą uznawać datę jej wpływu do siedziby Zespołu Żłobków m.st. Warszawy. </w:t>
      </w:r>
    </w:p>
    <w:p w14:paraId="3CDA0C54" w14:textId="77777777" w:rsidR="00D558C4" w:rsidRPr="00D558C4" w:rsidRDefault="00D558C4" w:rsidP="00BF47CB">
      <w:pPr>
        <w:numPr>
          <w:ilvl w:val="0"/>
          <w:numId w:val="47"/>
        </w:numPr>
        <w:suppressAutoHyphens/>
        <w:overflowPunct w:val="0"/>
        <w:autoSpaceDE w:val="0"/>
        <w:spacing w:after="120" w:line="300" w:lineRule="auto"/>
        <w:ind w:left="426" w:right="1"/>
        <w:textAlignment w:val="baseline"/>
        <w:rPr>
          <w:rFonts w:ascii="Calibri" w:eastAsia="Times New Roman" w:hAnsi="Calibri" w:cs="Calibri"/>
          <w:lang w:eastAsia="pl-PL"/>
        </w:rPr>
      </w:pPr>
      <w:r w:rsidRPr="00D558C4">
        <w:rPr>
          <w:rFonts w:ascii="Calibri" w:eastAsia="Times New Roman" w:hAnsi="Calibri" w:cs="Calibri"/>
          <w:lang w:eastAsia="pl-PL"/>
        </w:rPr>
        <w:t xml:space="preserve">Strony zgodnie postanawiają, że Wykonawca wystawia faktury zgodnie z ustawą z dnia 11 marca 2004 r. o podatku od towarów i usług oraz przepisami dotyczącymi Krajowego Systemu e-Faktur (dalej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w zakresie, w jakim do danej faktury znajduje zastosowanie obowiązek? jej wystawienia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która uzyskuje walor faktury ustrukturyzowanej po nadaniu numeru identyfikującego tej faktury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(numer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z zastrzeżeniem trybów offline/awaryjnych przewidzianych przepisami.</w:t>
      </w:r>
    </w:p>
    <w:p w14:paraId="1417C145" w14:textId="77777777" w:rsidR="00D558C4" w:rsidRPr="00D558C4" w:rsidRDefault="00D558C4" w:rsidP="00BF47CB">
      <w:pPr>
        <w:numPr>
          <w:ilvl w:val="0"/>
          <w:numId w:val="47"/>
        </w:numPr>
        <w:suppressAutoHyphens/>
        <w:overflowPunct w:val="0"/>
        <w:autoSpaceDE w:val="0"/>
        <w:spacing w:after="120" w:line="300" w:lineRule="auto"/>
        <w:ind w:left="426" w:right="1"/>
        <w:textAlignment w:val="baseline"/>
        <w:rPr>
          <w:rFonts w:ascii="Calibri" w:eastAsia="Times New Roman" w:hAnsi="Calibri" w:cs="Calibri"/>
          <w:lang w:eastAsia="pl-PL"/>
        </w:rPr>
      </w:pPr>
      <w:r w:rsidRPr="00D558C4">
        <w:rPr>
          <w:rFonts w:ascii="Calibri" w:eastAsia="Times New Roman" w:hAnsi="Calibri" w:cs="Calibri"/>
          <w:lang w:eastAsia="pl-PL"/>
        </w:rPr>
        <w:t xml:space="preserve">Za dzień doręczenia faktury wystawionej w innej formie niż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uznaje się odpowiednio:</w:t>
      </w:r>
    </w:p>
    <w:p w14:paraId="6E5E23DE" w14:textId="77777777" w:rsidR="00D558C4" w:rsidRPr="00D558C4" w:rsidRDefault="00D558C4" w:rsidP="00BF47CB">
      <w:pPr>
        <w:numPr>
          <w:ilvl w:val="0"/>
          <w:numId w:val="48"/>
        </w:numPr>
        <w:suppressAutoHyphens/>
        <w:overflowPunct w:val="0"/>
        <w:autoSpaceDE w:val="0"/>
        <w:spacing w:after="12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 xml:space="preserve">dzień potwierdzenia otrzymania wiadomości e-mail zawierającej fakturę w formacie pliku PDF – jeżeli potwierdzenie to nastąpiło nie później niż w terminie 1 dnia roboczego od dnia wysłania tej wiadomości na adres e-mail danego żłobka: </w:t>
      </w:r>
      <w:r w:rsidRPr="00D558C4">
        <w:rPr>
          <w:rFonts w:ascii="Calibri" w:eastAsia="Times New Roman" w:hAnsi="Calibri" w:cs="Calibri"/>
          <w:lang w:eastAsia="pl-PL"/>
        </w:rPr>
        <w:br/>
      </w:r>
      <w:proofErr w:type="spellStart"/>
      <w:r w:rsidRPr="00D558C4">
        <w:rPr>
          <w:rFonts w:ascii="Calibri" w:eastAsia="Times New Roman" w:hAnsi="Calibri" w:cs="Calibri"/>
          <w:lang w:eastAsia="pl-PL"/>
        </w:rPr>
        <w:t>zlobek</w:t>
      </w:r>
      <w:proofErr w:type="spellEnd"/>
      <w:r w:rsidRPr="00D558C4">
        <w:rPr>
          <w:rFonts w:ascii="Calibri" w:eastAsia="Times New Roman" w:hAnsi="Calibri" w:cs="Calibri"/>
          <w:lang w:eastAsia="pl-PL"/>
        </w:rPr>
        <w:t xml:space="preserve"> (nr żłobka )@zlobki.waw.pl;</w:t>
      </w:r>
    </w:p>
    <w:p w14:paraId="2C92F782" w14:textId="77777777" w:rsidR="00D558C4" w:rsidRPr="00D558C4" w:rsidRDefault="00D558C4" w:rsidP="00BF47CB">
      <w:pPr>
        <w:numPr>
          <w:ilvl w:val="0"/>
          <w:numId w:val="48"/>
        </w:numPr>
        <w:suppressAutoHyphens/>
        <w:overflowPunct w:val="0"/>
        <w:autoSpaceDE w:val="0"/>
        <w:spacing w:after="12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w razie braku potwierdzenia w terminie, o którym mowa w pkt 1 – dzień wysłania faktury na prawidłowy adres e-mail, pod warunkiem że nadawca nie otrzymał w terminie 1 dnia roboczego od wysłania wiadomości systemowego komunikatu o niedostarczeniu (tzw. komunikatu „</w:t>
      </w:r>
      <w:proofErr w:type="spellStart"/>
      <w:r w:rsidRPr="00D558C4">
        <w:rPr>
          <w:rFonts w:ascii="Calibri" w:eastAsia="Times New Roman" w:hAnsi="Calibri" w:cs="Calibri"/>
          <w:lang w:eastAsia="pl-PL"/>
        </w:rPr>
        <w:t>delivery</w:t>
      </w:r>
      <w:proofErr w:type="spellEnd"/>
      <w:r w:rsidRPr="00D558C4">
        <w:rPr>
          <w:rFonts w:ascii="Calibri" w:eastAsia="Times New Roman" w:hAnsi="Calibri" w:cs="Calibri"/>
          <w:lang w:eastAsia="pl-PL"/>
        </w:rPr>
        <w:t xml:space="preserve"> </w:t>
      </w:r>
      <w:proofErr w:type="spellStart"/>
      <w:r w:rsidRPr="00D558C4">
        <w:rPr>
          <w:rFonts w:ascii="Calibri" w:eastAsia="Times New Roman" w:hAnsi="Calibri" w:cs="Calibri"/>
          <w:lang w:eastAsia="pl-PL"/>
        </w:rPr>
        <w:t>failure</w:t>
      </w:r>
      <w:proofErr w:type="spellEnd"/>
      <w:r w:rsidRPr="00D558C4">
        <w:rPr>
          <w:rFonts w:ascii="Calibri" w:eastAsia="Times New Roman" w:hAnsi="Calibri" w:cs="Calibri"/>
          <w:lang w:eastAsia="pl-PL"/>
        </w:rPr>
        <w:t xml:space="preserve">”) oraz że wiadomość została wysłana na adres wskazany w umowie, datę wpływu papierowej faktury na adres siedziby Zamawiającego:  </w:t>
      </w:r>
      <w:r w:rsidRPr="00D558C4">
        <w:rPr>
          <w:rFonts w:ascii="Calibri" w:eastAsia="Times New Roman" w:hAnsi="Calibri" w:cs="Calibri"/>
          <w:lang w:eastAsia="pl-PL"/>
        </w:rPr>
        <w:br/>
        <w:t xml:space="preserve">Zespół Żłobków m.st. Warszawy – Żłobek nr ………  </w:t>
      </w:r>
      <w:r w:rsidRPr="00D558C4">
        <w:rPr>
          <w:rFonts w:ascii="Calibri" w:eastAsia="Times New Roman" w:hAnsi="Calibri" w:cs="Calibri"/>
          <w:lang w:eastAsia="pl-PL"/>
        </w:rPr>
        <w:br/>
        <w:t xml:space="preserve">ul. Belgijska 4 </w:t>
      </w:r>
      <w:r w:rsidRPr="00D558C4">
        <w:rPr>
          <w:rFonts w:ascii="Calibri" w:eastAsia="Times New Roman" w:hAnsi="Calibri" w:cs="Calibri"/>
          <w:lang w:eastAsia="pl-PL"/>
        </w:rPr>
        <w:br/>
        <w:t>02-511 Warszawa</w:t>
      </w:r>
    </w:p>
    <w:p w14:paraId="1D2DF372" w14:textId="77777777" w:rsidR="00D558C4" w:rsidRPr="00D558C4" w:rsidRDefault="00D558C4" w:rsidP="00BF47CB">
      <w:pPr>
        <w:numPr>
          <w:ilvl w:val="0"/>
          <w:numId w:val="48"/>
        </w:numPr>
        <w:suppressAutoHyphens/>
        <w:overflowPunct w:val="0"/>
        <w:autoSpaceDE w:val="0"/>
        <w:spacing w:before="240" w:after="12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lastRenderedPageBreak/>
        <w:t>dzień udostępnienia faktury zamawiającemu w PEF, potwierdzony komunikatem/poświadczeniem systemowym PEF.</w:t>
      </w:r>
    </w:p>
    <w:p w14:paraId="06E11F41" w14:textId="77777777" w:rsidR="00D558C4" w:rsidRPr="00D558C4" w:rsidRDefault="00D558C4" w:rsidP="00BF47CB">
      <w:pPr>
        <w:numPr>
          <w:ilvl w:val="1"/>
          <w:numId w:val="47"/>
        </w:numPr>
        <w:suppressAutoHyphens/>
        <w:overflowPunct w:val="0"/>
        <w:autoSpaceDE w:val="0"/>
        <w:spacing w:before="240" w:after="12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W przypadku przekazania faktury za pośrednictwem PEF, w celu zapewnienia sprawnej obsługi organizacyjnej po stronie Zamawiającego, wykonawca zobowiązuje się w terminie 3 dni od dnia udostępnienia faktury w PEF przesłać na adres e-mail: zzl.t@um.warszawa.pl  informację o udostępnieniu faktury w PEF, obejmującą co najmniej: numer umowy/zamówienia, datę udostępnienia faktury w PEF, kwotę brutto oraz – jeżeli jest nadany – numer/identyfikator dokumentu w PEF.</w:t>
      </w:r>
    </w:p>
    <w:p w14:paraId="0578B4FE" w14:textId="77777777" w:rsidR="00D558C4" w:rsidRPr="00D558C4" w:rsidRDefault="00D558C4" w:rsidP="00BF47CB">
      <w:pPr>
        <w:numPr>
          <w:ilvl w:val="1"/>
          <w:numId w:val="47"/>
        </w:numPr>
        <w:suppressAutoHyphens/>
        <w:overflowPunct w:val="0"/>
        <w:autoSpaceDE w:val="0"/>
        <w:spacing w:before="240" w:after="120" w:line="300" w:lineRule="auto"/>
        <w:ind w:left="851" w:hanging="425"/>
        <w:jc w:val="both"/>
        <w:textAlignment w:val="baseline"/>
        <w:rPr>
          <w:rFonts w:ascii="Calibri" w:eastAsia="Times New Roman" w:hAnsi="Calibri" w:cs="Calibri"/>
          <w:lang w:eastAsia="pl-PL"/>
        </w:rPr>
      </w:pPr>
      <w:r w:rsidRPr="00D558C4">
        <w:rPr>
          <w:rFonts w:ascii="Calibri" w:eastAsia="Times New Roman" w:hAnsi="Calibri" w:cs="Calibri"/>
          <w:lang w:eastAsia="pl-PL"/>
        </w:rPr>
        <w:t xml:space="preserve">Za dzień doręczenia faktury wystawionej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uznaje się dzień przydzielenia jej numeru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Wykonawca zobowiązuje się, w terminie 3 dni od dnia przydzielenia numeru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przesłać na adres e-mail: zzl.t@um.warszawa.pl informację identyfikującą fakturę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obejmującą co najmniej numer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to także w przypadku przekazania jej (lub jej wizualizacji/komunikatu) za pośrednictwem PEF, za dzień doręczenia w rozumieniu niniejszej umowy uznaje się dzień przydzielenia numeru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W przypadku awarii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wykonawca doręcza fakturę zgodnie z zasadami określonymi w ust. 4 (a w przypadku przekazania faktury za pośrednictwem PEF, również w ust. 4.1), z tym zastrzeżeniem, że jeżeli numer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zostanie przydzielony do tej faktury przed dniem doręczenia ustalonym zgodnie z ust. 4, za dzień doręczenia w rozumieniu niniejszej umowy uznaje się dzień przydzielenia numeru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Przez awarię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strony rozumieją niedostępność systemu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po stronie podmiotu prowadzącego system. W przypadku niedostępności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xml:space="preserve"> po stronie wykonawcy za dzień doręczenia faktury uznaje się dzień przydzielenia jej numeru w </w:t>
      </w:r>
      <w:proofErr w:type="spellStart"/>
      <w:r w:rsidRPr="00D558C4">
        <w:rPr>
          <w:rFonts w:ascii="Calibri" w:eastAsia="Times New Roman" w:hAnsi="Calibri" w:cs="Calibri"/>
          <w:lang w:eastAsia="pl-PL"/>
        </w:rPr>
        <w:t>KSeF</w:t>
      </w:r>
      <w:proofErr w:type="spellEnd"/>
      <w:r w:rsidRPr="00D558C4">
        <w:rPr>
          <w:rFonts w:ascii="Calibri" w:eastAsia="Times New Roman" w:hAnsi="Calibri" w:cs="Calibri"/>
          <w:lang w:eastAsia="pl-PL"/>
        </w:rPr>
        <w:t>, przy czym przez niedostępność strony rozumieją sytuację, o której stanowi art. 106ne ust. 4 ustawy o podatku od towarów i usług, a także tryb offline24, o którym mowa w art. 106nda ust. 1 i 2 ustawy o podatku od towarów i usług.</w:t>
      </w:r>
    </w:p>
    <w:p w14:paraId="71A22D64" w14:textId="77777777" w:rsidR="002D1FB3" w:rsidRPr="00D558C4" w:rsidRDefault="002D1FB3" w:rsidP="00D558C4">
      <w:pPr>
        <w:numPr>
          <w:ilvl w:val="0"/>
          <w:numId w:val="22"/>
        </w:numPr>
        <w:tabs>
          <w:tab w:val="clear" w:pos="2340"/>
        </w:tabs>
        <w:suppressAutoHyphens/>
        <w:overflowPunct w:val="0"/>
        <w:autoSpaceDE w:val="0"/>
        <w:spacing w:before="240" w:after="240" w:line="300" w:lineRule="auto"/>
        <w:ind w:left="378"/>
        <w:contextualSpacing/>
        <w:rPr>
          <w:rFonts w:ascii="Calibri" w:hAnsi="Calibri" w:cs="Calibri"/>
        </w:rPr>
      </w:pPr>
      <w:r w:rsidRPr="00D558C4">
        <w:rPr>
          <w:rFonts w:ascii="Calibri" w:hAnsi="Calibri" w:cs="Calibri"/>
        </w:rPr>
        <w:t>Prawidłowo wystawiona faktura powinna zawierać numer umowy, na podstawie której jest wystawiana.</w:t>
      </w:r>
    </w:p>
    <w:p w14:paraId="75B439BB" w14:textId="730A4E93" w:rsidR="002D1FB3" w:rsidRPr="00D558C4" w:rsidRDefault="002D1FB3" w:rsidP="00D558C4">
      <w:pPr>
        <w:numPr>
          <w:ilvl w:val="0"/>
          <w:numId w:val="22"/>
        </w:numPr>
        <w:tabs>
          <w:tab w:val="num" w:pos="360"/>
        </w:tabs>
        <w:suppressAutoHyphens/>
        <w:overflowPunct w:val="0"/>
        <w:autoSpaceDE w:val="0"/>
        <w:spacing w:before="240" w:after="240" w:line="300" w:lineRule="auto"/>
        <w:ind w:left="360"/>
        <w:contextualSpacing/>
        <w:rPr>
          <w:rFonts w:ascii="Calibri" w:hAnsi="Calibri" w:cs="Calibri"/>
        </w:rPr>
      </w:pPr>
      <w:r w:rsidRPr="00D558C4">
        <w:rPr>
          <w:rFonts w:ascii="Calibri" w:hAnsi="Calibri" w:cs="Calibri"/>
        </w:rPr>
        <w:t xml:space="preserve">Wynagrodzenie za dostarczony i odebrany przedmiot umowy zostanie zapłacone z rachunku bankowego Zamawiającego na rachunek bankowy Wykonawcy wskazany na fakturze (rachunek bankowy musi być zgodny z rachunkiem wskazanym w formularzu ofertowym stanowiącym załącznik do oferty Wykonawcy) w terminie do </w:t>
      </w:r>
      <w:r w:rsidR="00236747" w:rsidRPr="00D558C4">
        <w:rPr>
          <w:rFonts w:ascii="Calibri" w:hAnsi="Calibri" w:cs="Calibri"/>
        </w:rPr>
        <w:t>21</w:t>
      </w:r>
      <w:r w:rsidRPr="00D558C4">
        <w:rPr>
          <w:rFonts w:ascii="Calibri" w:hAnsi="Calibri" w:cs="Calibri"/>
        </w:rPr>
        <w:t xml:space="preserve"> dni od daty otrzymania prawidłowo wystawionej faktury przez Zamawiającego.</w:t>
      </w:r>
    </w:p>
    <w:p w14:paraId="1E17A40F" w14:textId="77777777" w:rsidR="002D1FB3" w:rsidRPr="00D558C4" w:rsidRDefault="002D1FB3" w:rsidP="00D558C4">
      <w:pPr>
        <w:numPr>
          <w:ilvl w:val="0"/>
          <w:numId w:val="22"/>
        </w:numPr>
        <w:tabs>
          <w:tab w:val="num" w:pos="360"/>
        </w:tabs>
        <w:suppressAutoHyphens/>
        <w:overflowPunct w:val="0"/>
        <w:autoSpaceDE w:val="0"/>
        <w:spacing w:before="240" w:after="240" w:line="300" w:lineRule="auto"/>
        <w:ind w:left="360"/>
        <w:contextualSpacing/>
        <w:rPr>
          <w:rFonts w:ascii="Calibri" w:hAnsi="Calibri" w:cs="Calibri"/>
        </w:rPr>
      </w:pPr>
      <w:r w:rsidRPr="00D558C4">
        <w:rPr>
          <w:rFonts w:ascii="Calibri" w:hAnsi="Calibri" w:cs="Calibri"/>
        </w:rPr>
        <w:t xml:space="preserve">Za datę zapłaty wynagrodzenia uważa się datę złożenia przez Zamawiającego polecenia wykonania przelewu bankowego. </w:t>
      </w:r>
    </w:p>
    <w:p w14:paraId="0BFDA74C" w14:textId="77777777" w:rsidR="002D1FB3" w:rsidRPr="00D558C4" w:rsidRDefault="002D1FB3" w:rsidP="00D558C4">
      <w:pPr>
        <w:numPr>
          <w:ilvl w:val="0"/>
          <w:numId w:val="22"/>
        </w:numPr>
        <w:tabs>
          <w:tab w:val="num" w:pos="360"/>
        </w:tabs>
        <w:suppressAutoHyphens/>
        <w:overflowPunct w:val="0"/>
        <w:autoSpaceDE w:val="0"/>
        <w:spacing w:before="240" w:after="240" w:line="300" w:lineRule="auto"/>
        <w:ind w:left="360"/>
        <w:contextualSpacing/>
        <w:rPr>
          <w:rFonts w:ascii="Calibri" w:hAnsi="Calibri" w:cs="Calibri"/>
        </w:rPr>
      </w:pPr>
      <w:r w:rsidRPr="00D558C4">
        <w:rPr>
          <w:rFonts w:ascii="Calibri" w:hAnsi="Calibri" w:cs="Calibri"/>
        </w:rPr>
        <w:t xml:space="preserve">W przypadku wystawienia faktury z numerem rachunku niezgodnym z tym wskazanym w formularzu ofertowym załączonym do oferty Wykonawcy – Zamawiający wstrzyma płatność do momentu </w:t>
      </w:r>
      <w:r w:rsidRPr="00D558C4">
        <w:rPr>
          <w:rFonts w:ascii="Calibri" w:hAnsi="Calibri" w:cs="Calibri"/>
        </w:rPr>
        <w:lastRenderedPageBreak/>
        <w:t>złożenia przez Wykonawcę oświadczenia o zmianie numeru rachunku. Powyższa zmiana nie wymaga zmiany umowy w formie aneksu.</w:t>
      </w:r>
    </w:p>
    <w:p w14:paraId="1D07CBE7" w14:textId="77777777" w:rsidR="002D1FB3" w:rsidRPr="00D558C4" w:rsidRDefault="002D1FB3" w:rsidP="00D558C4">
      <w:pPr>
        <w:numPr>
          <w:ilvl w:val="0"/>
          <w:numId w:val="22"/>
        </w:numPr>
        <w:tabs>
          <w:tab w:val="num" w:pos="360"/>
        </w:tabs>
        <w:suppressAutoHyphens/>
        <w:overflowPunct w:val="0"/>
        <w:autoSpaceDE w:val="0"/>
        <w:spacing w:before="240" w:after="240" w:line="300" w:lineRule="auto"/>
        <w:ind w:left="360"/>
        <w:contextualSpacing/>
        <w:rPr>
          <w:rFonts w:ascii="Calibri" w:hAnsi="Calibri" w:cs="Calibri"/>
          <w:i/>
        </w:rPr>
      </w:pPr>
      <w:r w:rsidRPr="00D558C4">
        <w:rPr>
          <w:rFonts w:ascii="Calibri" w:hAnsi="Calibri" w:cs="Calibri"/>
        </w:rPr>
        <w:t xml:space="preserve">Zamawiający oświadcza, że będzie dokonywać płatności za wykonany przedmiot umowy z zastosowaniem mechanizmu podzielonej płatności. </w:t>
      </w:r>
      <w:r w:rsidRPr="00D558C4">
        <w:rPr>
          <w:rFonts w:ascii="Calibri" w:hAnsi="Calibri" w:cs="Calibri"/>
          <w:i/>
        </w:rPr>
        <w:t>Wykonawca oświadcza, że wskazany w fakturze rachunek bankowy jest rachunkiem rozliczeniowym służącym wyłącznie dla celów rozliczeń z tytułu prowadzonej przez niego działalności gospodarczej (dotyczy tylko Wykonawców będącymi osobami fizycznymi).*</w:t>
      </w:r>
    </w:p>
    <w:p w14:paraId="4F2626B9" w14:textId="416FF20B" w:rsidR="002D1FB3" w:rsidRPr="00D558C4" w:rsidRDefault="002D1FB3" w:rsidP="00D558C4">
      <w:pPr>
        <w:numPr>
          <w:ilvl w:val="0"/>
          <w:numId w:val="22"/>
        </w:numPr>
        <w:tabs>
          <w:tab w:val="num" w:pos="360"/>
        </w:tabs>
        <w:suppressAutoHyphens/>
        <w:overflowPunct w:val="0"/>
        <w:autoSpaceDE w:val="0"/>
        <w:spacing w:before="240" w:after="240" w:line="300" w:lineRule="auto"/>
        <w:ind w:left="360"/>
        <w:rPr>
          <w:rFonts w:ascii="Calibri" w:hAnsi="Calibri" w:cs="Calibri"/>
          <w:i/>
        </w:rPr>
      </w:pPr>
      <w:r w:rsidRPr="00D558C4">
        <w:rPr>
          <w:rFonts w:ascii="Calibri" w:hAnsi="Calibri" w:cs="Calibri"/>
          <w:i/>
        </w:rPr>
        <w:t>Zapłata wynagrodzenia za realizację przedmiotu umowy przez Zamawiającego na rzecz lidera konsorcjum skutkuje wygaśnięciem wszelkich zobowiązań Zamawiającego wobec pozostałych członków konsorcjum. (dotyczy tylko Wykonawców wspólnie ubiegający się o udzielenie zamówienia w rozumieniu art. 58 ustawy Prawo zamówień publicznych działających na podstawie umowy konsorcjum - postanowienie umowne zostanie w odpowiedni sposób zmienione w zależności od rodzaju umowy regulującej współpracę tych wykonawców)*</w:t>
      </w:r>
    </w:p>
    <w:p w14:paraId="1CE50C32" w14:textId="5905F8FE" w:rsidR="00281F4A" w:rsidRPr="00D558C4" w:rsidRDefault="0096479D"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pacing w:val="17"/>
          <w:sz w:val="22"/>
          <w:szCs w:val="22"/>
        </w:rPr>
        <w:t xml:space="preserve">§ 8 </w:t>
      </w:r>
      <w:r w:rsidR="00281F4A" w:rsidRPr="00D558C4">
        <w:rPr>
          <w:rFonts w:ascii="Calibri" w:hAnsi="Calibri" w:cs="Calibri"/>
          <w:b/>
          <w:sz w:val="22"/>
          <w:szCs w:val="22"/>
        </w:rPr>
        <w:t>Zabezpieczenie należytego wykonania umowy</w:t>
      </w:r>
    </w:p>
    <w:p w14:paraId="1A11998E" w14:textId="648F9B18" w:rsidR="00281F4A" w:rsidRPr="00D558C4" w:rsidRDefault="00281F4A" w:rsidP="00D558C4">
      <w:pPr>
        <w:widowControl w:val="0"/>
        <w:numPr>
          <w:ilvl w:val="0"/>
          <w:numId w:val="15"/>
        </w:numPr>
        <w:shd w:val="clear" w:color="auto" w:fill="FFFFFF"/>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Zabezpieczeniem gwarantującym wykonanie robót zgodnie z niniejszą umową oraz służącym do pokrywania roszczeń z tytułu gwarancji jakości i rękojmi jest równowartość 3% całkowi</w:t>
      </w:r>
      <w:r w:rsidR="006813C4" w:rsidRPr="00D558C4">
        <w:rPr>
          <w:rFonts w:ascii="Calibri" w:eastAsia="Times New Roman" w:hAnsi="Calibri" w:cs="Calibri"/>
          <w:lang w:eastAsia="pl-PL"/>
        </w:rPr>
        <w:t>tej ceny brutto określonej w § 6 ust. 1, t</w:t>
      </w:r>
      <w:r w:rsidRPr="00D558C4">
        <w:rPr>
          <w:rFonts w:ascii="Calibri" w:eastAsia="Times New Roman" w:hAnsi="Calibri" w:cs="Calibri"/>
          <w:lang w:eastAsia="pl-PL"/>
        </w:rPr>
        <w:t xml:space="preserve">j. </w:t>
      </w:r>
      <w:r w:rsidR="006813C4" w:rsidRPr="00D558C4">
        <w:rPr>
          <w:rFonts w:ascii="Calibri" w:eastAsia="Times New Roman" w:hAnsi="Calibri" w:cs="Calibri"/>
          <w:lang w:eastAsia="pl-PL"/>
        </w:rPr>
        <w:t>…………………</w:t>
      </w:r>
      <w:r w:rsidR="00CC44FD" w:rsidRPr="00D558C4">
        <w:rPr>
          <w:rFonts w:ascii="Calibri" w:eastAsia="Times New Roman" w:hAnsi="Calibri" w:cs="Calibri"/>
          <w:lang w:eastAsia="pl-PL"/>
        </w:rPr>
        <w:t xml:space="preserve"> zł (słownie: </w:t>
      </w:r>
      <w:r w:rsidR="006813C4" w:rsidRPr="00D558C4">
        <w:rPr>
          <w:rFonts w:ascii="Calibri" w:eastAsia="Times New Roman" w:hAnsi="Calibri" w:cs="Calibri"/>
          <w:lang w:eastAsia="pl-PL"/>
        </w:rPr>
        <w:t>…………………………….</w:t>
      </w:r>
      <w:r w:rsidR="00CC44FD" w:rsidRPr="00D558C4">
        <w:rPr>
          <w:rFonts w:ascii="Calibri" w:eastAsia="Times New Roman" w:hAnsi="Calibri" w:cs="Calibri"/>
          <w:lang w:eastAsia="pl-PL"/>
        </w:rPr>
        <w:t>)</w:t>
      </w:r>
      <w:r w:rsidR="000C0361" w:rsidRPr="00D558C4">
        <w:rPr>
          <w:rFonts w:ascii="Calibri" w:eastAsia="Times New Roman" w:hAnsi="Calibri" w:cs="Calibri"/>
          <w:lang w:eastAsia="pl-PL"/>
        </w:rPr>
        <w:t>.</w:t>
      </w:r>
    </w:p>
    <w:p w14:paraId="303CA9B0" w14:textId="4D527427" w:rsidR="00281F4A" w:rsidRPr="00D558C4" w:rsidRDefault="00281F4A" w:rsidP="00D558C4">
      <w:pPr>
        <w:widowControl w:val="0"/>
        <w:numPr>
          <w:ilvl w:val="0"/>
          <w:numId w:val="15"/>
        </w:numPr>
        <w:shd w:val="clear" w:color="auto" w:fill="FFFFFF"/>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Wykonawca przed zawarciem umowy wniósł zabezpieczenie w wysokości określonej w ust. 1 w formie </w:t>
      </w:r>
      <w:r w:rsidR="006813C4" w:rsidRPr="00D558C4">
        <w:rPr>
          <w:rFonts w:ascii="Calibri" w:eastAsia="Times New Roman" w:hAnsi="Calibri" w:cs="Calibri"/>
          <w:lang w:eastAsia="pl-PL"/>
        </w:rPr>
        <w:t>………………………….</w:t>
      </w:r>
      <w:r w:rsidR="00CC44FD" w:rsidRPr="00D558C4">
        <w:rPr>
          <w:rFonts w:ascii="Calibri" w:eastAsia="Times New Roman" w:hAnsi="Calibri" w:cs="Calibri"/>
          <w:lang w:eastAsia="pl-PL"/>
        </w:rPr>
        <w:t xml:space="preserve"> </w:t>
      </w:r>
    </w:p>
    <w:p w14:paraId="22469B42" w14:textId="77777777" w:rsidR="00281F4A" w:rsidRPr="00D558C4" w:rsidRDefault="00281F4A" w:rsidP="00D558C4">
      <w:pPr>
        <w:widowControl w:val="0"/>
        <w:numPr>
          <w:ilvl w:val="0"/>
          <w:numId w:val="15"/>
        </w:numPr>
        <w:shd w:val="clear" w:color="auto" w:fill="FFFFFF"/>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Zamawiający zwróci 70 % zabezpieczenia należytego wykonania umowy w terminie 30 dni od dnia wykonania zamówienia i uznania przez Zamawiającego za należycie wykonane (podpisania końcowego protokołu odbioru realizacji umowy bez uwag).</w:t>
      </w:r>
    </w:p>
    <w:p w14:paraId="09BEF00C" w14:textId="77777777" w:rsidR="00281F4A" w:rsidRPr="00D558C4" w:rsidRDefault="00281F4A" w:rsidP="00D558C4">
      <w:pPr>
        <w:widowControl w:val="0"/>
        <w:numPr>
          <w:ilvl w:val="0"/>
          <w:numId w:val="15"/>
        </w:numPr>
        <w:shd w:val="clear" w:color="auto" w:fill="FFFFFF"/>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Zamawiający pozostawi 30 % zabezpieczenia z tytułu roszczeń z gwarancji jakości i rękojmi za wady. Zabezpieczenie to zostanie zwrócone Wykonawcy w terminie 15 dni po upływie okresu gwarancji jakości i rękojmi za wady.</w:t>
      </w:r>
    </w:p>
    <w:p w14:paraId="7D0BB141" w14:textId="77777777" w:rsidR="00281F4A" w:rsidRPr="00D558C4" w:rsidRDefault="00281F4A" w:rsidP="00D558C4">
      <w:pPr>
        <w:widowControl w:val="0"/>
        <w:numPr>
          <w:ilvl w:val="0"/>
          <w:numId w:val="15"/>
        </w:numPr>
        <w:shd w:val="clear" w:color="auto" w:fill="FFFFFF"/>
        <w:suppressAutoHyphens/>
        <w:overflowPunct w:val="0"/>
        <w:autoSpaceDE w:val="0"/>
        <w:spacing w:before="240" w:after="24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Zabezpieczenie należytego wykonania umowy wniesione w pieniądzu Zamawiający zwróci wraz z odsetkami wynikającymi z umowy rachunku bankowego, na którym były one przechowywane, pomniejszone o koszty prowadzenia rachunku oraz prowizji za przelew pieniędzy na rachunek Wykonawcy.</w:t>
      </w:r>
    </w:p>
    <w:p w14:paraId="36CDCA1B" w14:textId="064BF351" w:rsidR="00281F4A" w:rsidRPr="00D558C4" w:rsidRDefault="000C0361"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pacing w:val="20"/>
          <w:sz w:val="22"/>
          <w:szCs w:val="22"/>
        </w:rPr>
        <w:t>§ 9</w:t>
      </w:r>
      <w:r w:rsidR="0096479D" w:rsidRPr="00D558C4">
        <w:rPr>
          <w:rFonts w:ascii="Calibri" w:hAnsi="Calibri" w:cs="Calibri"/>
          <w:b/>
          <w:spacing w:val="20"/>
          <w:sz w:val="22"/>
          <w:szCs w:val="22"/>
        </w:rPr>
        <w:t xml:space="preserve"> </w:t>
      </w:r>
      <w:r w:rsidR="00281F4A" w:rsidRPr="00D558C4">
        <w:rPr>
          <w:rFonts w:ascii="Calibri" w:hAnsi="Calibri" w:cs="Calibri"/>
          <w:b/>
          <w:sz w:val="22"/>
          <w:szCs w:val="22"/>
        </w:rPr>
        <w:t>Rękojmia za wady</w:t>
      </w:r>
    </w:p>
    <w:p w14:paraId="0FCF3E96" w14:textId="77777777" w:rsidR="00281F4A" w:rsidRPr="00D558C4" w:rsidRDefault="00281F4A" w:rsidP="00D558C4">
      <w:pPr>
        <w:numPr>
          <w:ilvl w:val="0"/>
          <w:numId w:val="20"/>
        </w:numPr>
        <w:shd w:val="clear" w:color="auto" w:fill="FFFFFF"/>
        <w:tabs>
          <w:tab w:val="left" w:pos="-3119"/>
        </w:tabs>
        <w:suppressAutoHyphens/>
        <w:overflowPunct w:val="0"/>
        <w:autoSpaceDE w:val="0"/>
        <w:spacing w:before="240" w:after="0" w:line="300" w:lineRule="auto"/>
        <w:ind w:left="360" w:right="1"/>
        <w:textAlignment w:val="baseline"/>
        <w:rPr>
          <w:rFonts w:ascii="Calibri" w:eastAsia="Times New Roman" w:hAnsi="Calibri" w:cs="Calibri"/>
          <w:lang w:eastAsia="pl-PL"/>
        </w:rPr>
      </w:pPr>
      <w:r w:rsidRPr="00D558C4">
        <w:rPr>
          <w:rFonts w:ascii="Calibri" w:eastAsia="Times New Roman" w:hAnsi="Calibri" w:cs="Calibri"/>
          <w:lang w:eastAsia="pl-PL"/>
        </w:rPr>
        <w:t xml:space="preserve">Wykonawca jest odpowiedzialny względem Zamawiającego z tytułu rękojmi za wady wykonanego przedmiotu umowy. </w:t>
      </w:r>
    </w:p>
    <w:p w14:paraId="1CA0ACA1" w14:textId="156AD463" w:rsidR="00281F4A" w:rsidRPr="00D558C4" w:rsidRDefault="00281F4A" w:rsidP="00D558C4">
      <w:pPr>
        <w:numPr>
          <w:ilvl w:val="0"/>
          <w:numId w:val="20"/>
        </w:numPr>
        <w:shd w:val="clear" w:color="auto" w:fill="FFFFFF"/>
        <w:tabs>
          <w:tab w:val="left" w:pos="-3119"/>
        </w:tabs>
        <w:suppressAutoHyphens/>
        <w:overflowPunct w:val="0"/>
        <w:autoSpaceDE w:val="0"/>
        <w:spacing w:before="240" w:after="0" w:line="300" w:lineRule="auto"/>
        <w:ind w:left="360" w:right="1"/>
        <w:textAlignment w:val="baseline"/>
        <w:rPr>
          <w:rFonts w:ascii="Calibri" w:eastAsia="Times New Roman" w:hAnsi="Calibri" w:cs="Calibri"/>
          <w:lang w:eastAsia="pl-PL"/>
        </w:rPr>
      </w:pPr>
      <w:r w:rsidRPr="00D558C4">
        <w:rPr>
          <w:rFonts w:ascii="Calibri" w:eastAsia="Times New Roman" w:hAnsi="Calibri" w:cs="Calibri"/>
          <w:lang w:eastAsia="pl-PL"/>
        </w:rPr>
        <w:lastRenderedPageBreak/>
        <w:t xml:space="preserve">Uprawnienia Zamawiającego z tytułu rękojmi za wady wygasają po upływie roku, licząc od dnia podpisania przez Zamawiającego końcowego </w:t>
      </w:r>
      <w:r w:rsidR="0024001F" w:rsidRPr="00D558C4">
        <w:rPr>
          <w:rFonts w:ascii="Calibri" w:eastAsia="Times New Roman" w:hAnsi="Calibri" w:cs="Calibri"/>
          <w:lang w:eastAsia="pl-PL"/>
        </w:rPr>
        <w:t>protoko</w:t>
      </w:r>
      <w:r w:rsidRPr="00D558C4">
        <w:rPr>
          <w:rFonts w:ascii="Calibri" w:eastAsia="Times New Roman" w:hAnsi="Calibri" w:cs="Calibri"/>
          <w:lang w:eastAsia="pl-PL"/>
        </w:rPr>
        <w:t>łu realizacji umowy. Przepis art. 568 § 2 i 3 Kodeksu cywilnego stosuje się odpowiednio</w:t>
      </w:r>
      <w:r w:rsidR="00775475" w:rsidRPr="00D558C4">
        <w:rPr>
          <w:rFonts w:ascii="Calibri" w:eastAsia="Times New Roman" w:hAnsi="Calibri" w:cs="Calibri"/>
          <w:lang w:eastAsia="pl-PL"/>
        </w:rPr>
        <w:t>.</w:t>
      </w:r>
    </w:p>
    <w:p w14:paraId="5B0B4F70" w14:textId="31EE9E35" w:rsidR="00281F4A" w:rsidRPr="00D558C4" w:rsidRDefault="00281F4A" w:rsidP="00D558C4">
      <w:pPr>
        <w:numPr>
          <w:ilvl w:val="0"/>
          <w:numId w:val="20"/>
        </w:numPr>
        <w:shd w:val="clear" w:color="auto" w:fill="FFFFFF"/>
        <w:tabs>
          <w:tab w:val="left" w:pos="-3119"/>
        </w:tabs>
        <w:suppressAutoHyphens/>
        <w:overflowPunct w:val="0"/>
        <w:autoSpaceDE w:val="0"/>
        <w:spacing w:before="240" w:after="0" w:line="300" w:lineRule="auto"/>
        <w:ind w:left="360" w:right="1"/>
        <w:textAlignment w:val="baseline"/>
        <w:rPr>
          <w:rFonts w:ascii="Calibri" w:eastAsia="Times New Roman" w:hAnsi="Calibri" w:cs="Calibri"/>
          <w:lang w:eastAsia="pl-PL"/>
        </w:rPr>
      </w:pPr>
      <w:r w:rsidRPr="00D558C4">
        <w:rPr>
          <w:rFonts w:ascii="Calibri" w:eastAsia="Times New Roman" w:hAnsi="Calibri" w:cs="Calibri"/>
          <w:lang w:eastAsia="pl-PL"/>
        </w:rPr>
        <w:t>Strony zgodnie oświadczają, iż odpowiedzialność Wykonawcy z tytułu rękojmi za wady przedmiotu umowy rozszerzają w stosunku do zasad określonych w art. 556 i następnych Kodeksu cywilnego. Odpowiedzialność Wykonawcy z tytułu rękojmi za wady dotyczy wad przedmiotu umowy istniejących w chwili dokonywania czynności odbioru oraz wad powstałych po odbiorze, z przyczyn tkwiących w przedmiocie umowy w chwili odbioru. Strony zgodnie oświadczają, iż Zamawiającemu przysługują uprawnienia z tytułu rękojmi za wady na zasadach określonych w § 1</w:t>
      </w:r>
      <w:r w:rsidR="000C0361" w:rsidRPr="00D558C4">
        <w:rPr>
          <w:rFonts w:ascii="Calibri" w:eastAsia="Times New Roman" w:hAnsi="Calibri" w:cs="Calibri"/>
          <w:lang w:eastAsia="pl-PL"/>
        </w:rPr>
        <w:t>1</w:t>
      </w:r>
      <w:r w:rsidRPr="00D558C4">
        <w:rPr>
          <w:rFonts w:ascii="Calibri" w:eastAsia="Times New Roman" w:hAnsi="Calibri" w:cs="Calibri"/>
          <w:lang w:eastAsia="pl-PL"/>
        </w:rPr>
        <w:t>.</w:t>
      </w:r>
    </w:p>
    <w:p w14:paraId="5BF3694E" w14:textId="77777777" w:rsidR="00281F4A" w:rsidRPr="00D558C4" w:rsidRDefault="00281F4A" w:rsidP="00D558C4">
      <w:pPr>
        <w:numPr>
          <w:ilvl w:val="0"/>
          <w:numId w:val="20"/>
        </w:numPr>
        <w:shd w:val="clear" w:color="auto" w:fill="FFFFFF"/>
        <w:tabs>
          <w:tab w:val="left" w:pos="-3119"/>
        </w:tabs>
        <w:suppressAutoHyphens/>
        <w:overflowPunct w:val="0"/>
        <w:autoSpaceDE w:val="0"/>
        <w:spacing w:before="240" w:after="240" w:line="300" w:lineRule="auto"/>
        <w:ind w:left="360" w:right="1"/>
        <w:textAlignment w:val="baseline"/>
        <w:rPr>
          <w:rFonts w:ascii="Calibri" w:eastAsia="Times New Roman" w:hAnsi="Calibri" w:cs="Calibri"/>
          <w:spacing w:val="20"/>
          <w:lang w:eastAsia="pl-PL"/>
        </w:rPr>
      </w:pPr>
      <w:r w:rsidRPr="00D558C4">
        <w:rPr>
          <w:rFonts w:ascii="Calibri" w:eastAsia="Times New Roman" w:hAnsi="Calibri" w:cs="Calibri"/>
          <w:lang w:eastAsia="pl-PL"/>
        </w:rPr>
        <w:t>Zamawiający, zgodnie z treścią art. 579 Kodeksu cywilnego może wykonywać uprawnienia z tytułu rękojmi za wady, niezależnie od uprawnień wynikających z tytułu udzielonej przez Wykonawcę gwarancji jakości.</w:t>
      </w:r>
    </w:p>
    <w:p w14:paraId="75B714C4" w14:textId="7C888B54" w:rsidR="00281F4A" w:rsidRPr="00D558C4" w:rsidRDefault="00281F4A"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pacing w:val="20"/>
          <w:sz w:val="22"/>
          <w:szCs w:val="22"/>
        </w:rPr>
        <w:t>§ 1</w:t>
      </w:r>
      <w:r w:rsidR="000C0361" w:rsidRPr="00D558C4">
        <w:rPr>
          <w:rFonts w:ascii="Calibri" w:hAnsi="Calibri" w:cs="Calibri"/>
          <w:b/>
          <w:spacing w:val="20"/>
          <w:sz w:val="22"/>
          <w:szCs w:val="22"/>
        </w:rPr>
        <w:t>0</w:t>
      </w:r>
      <w:r w:rsidR="0096479D" w:rsidRPr="00D558C4">
        <w:rPr>
          <w:rFonts w:ascii="Calibri" w:hAnsi="Calibri" w:cs="Calibri"/>
          <w:b/>
          <w:spacing w:val="20"/>
          <w:sz w:val="22"/>
          <w:szCs w:val="22"/>
        </w:rPr>
        <w:t xml:space="preserve"> </w:t>
      </w:r>
      <w:r w:rsidRPr="00D558C4">
        <w:rPr>
          <w:rFonts w:ascii="Calibri" w:hAnsi="Calibri" w:cs="Calibri"/>
          <w:b/>
          <w:sz w:val="22"/>
          <w:szCs w:val="22"/>
        </w:rPr>
        <w:t>Gwarancja jakości</w:t>
      </w:r>
    </w:p>
    <w:p w14:paraId="0BA48C55" w14:textId="4B9EDFE8" w:rsidR="00281F4A" w:rsidRPr="00D558C4" w:rsidRDefault="00281F4A" w:rsidP="00D558C4">
      <w:pPr>
        <w:numPr>
          <w:ilvl w:val="2"/>
          <w:numId w:val="19"/>
        </w:numPr>
        <w:shd w:val="clear" w:color="auto" w:fill="FFFFFF"/>
        <w:tabs>
          <w:tab w:val="left" w:pos="852"/>
        </w:tabs>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Wykonawca gwarantuje Zamawiającemu, że wykonany i dostarczony przedmiot umowy  w zakresie o którym mowa w </w:t>
      </w:r>
      <w:r w:rsidRPr="00D558C4">
        <w:rPr>
          <w:rFonts w:ascii="Calibri" w:eastAsia="Times New Roman" w:hAnsi="Calibri" w:cs="Calibri"/>
          <w:lang w:eastAsia="pl-PL"/>
        </w:rPr>
        <w:sym w:font="Times New Roman" w:char="00A7"/>
      </w:r>
      <w:r w:rsidRPr="00D558C4">
        <w:rPr>
          <w:rFonts w:ascii="Calibri" w:eastAsia="Times New Roman" w:hAnsi="Calibri" w:cs="Calibri"/>
          <w:lang w:eastAsia="pl-PL"/>
        </w:rPr>
        <w:t>1 ust. 3 jest nowy i należytej jakości.</w:t>
      </w:r>
    </w:p>
    <w:p w14:paraId="42A8465C" w14:textId="41B012AA" w:rsidR="00281F4A" w:rsidRPr="00D558C4" w:rsidRDefault="00281F4A" w:rsidP="00D558C4">
      <w:pPr>
        <w:numPr>
          <w:ilvl w:val="2"/>
          <w:numId w:val="19"/>
        </w:numPr>
        <w:shd w:val="clear" w:color="auto" w:fill="FFFFFF"/>
        <w:tabs>
          <w:tab w:val="left" w:pos="852"/>
        </w:tabs>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Wykonawca udziela Zamawiającemu gwarancji jakości na okres </w:t>
      </w:r>
      <w:r w:rsidR="000C0361" w:rsidRPr="00D558C4">
        <w:rPr>
          <w:rFonts w:ascii="Calibri" w:eastAsia="Times New Roman" w:hAnsi="Calibri" w:cs="Calibri"/>
          <w:lang w:eastAsia="pl-PL"/>
        </w:rPr>
        <w:t>…..</w:t>
      </w:r>
      <w:r w:rsidR="000C0361" w:rsidRPr="00D558C4">
        <w:rPr>
          <w:rStyle w:val="Odwoanieprzypisudolnego"/>
          <w:rFonts w:ascii="Calibri" w:eastAsia="Times New Roman" w:hAnsi="Calibri" w:cs="Calibri"/>
          <w:lang w:eastAsia="pl-PL"/>
        </w:rPr>
        <w:footnoteReference w:id="2"/>
      </w:r>
      <w:r w:rsidR="00FF1B77" w:rsidRPr="00D558C4">
        <w:rPr>
          <w:rFonts w:ascii="Calibri" w:eastAsia="Times New Roman" w:hAnsi="Calibri" w:cs="Calibri"/>
          <w:lang w:eastAsia="pl-PL"/>
        </w:rPr>
        <w:t xml:space="preserve"> miesięcy </w:t>
      </w:r>
      <w:r w:rsidRPr="00D558C4">
        <w:rPr>
          <w:rFonts w:ascii="Calibri" w:eastAsia="Times New Roman" w:hAnsi="Calibri" w:cs="Calibri"/>
          <w:lang w:eastAsia="pl-PL"/>
        </w:rPr>
        <w:t>licząc od daty podpisania przez</w:t>
      </w:r>
      <w:r w:rsidR="0024001F" w:rsidRPr="00D558C4">
        <w:rPr>
          <w:rFonts w:ascii="Calibri" w:eastAsia="Times New Roman" w:hAnsi="Calibri" w:cs="Calibri"/>
          <w:lang w:eastAsia="pl-PL"/>
        </w:rPr>
        <w:t xml:space="preserve"> Zamawiającego końcowego protoko</w:t>
      </w:r>
      <w:r w:rsidRPr="00D558C4">
        <w:rPr>
          <w:rFonts w:ascii="Calibri" w:eastAsia="Times New Roman" w:hAnsi="Calibri" w:cs="Calibri"/>
          <w:lang w:eastAsia="pl-PL"/>
        </w:rPr>
        <w:t>łu realizacji umowy.</w:t>
      </w:r>
      <w:r w:rsidRPr="00D558C4">
        <w:rPr>
          <w:rFonts w:ascii="Calibri" w:eastAsia="Times New Roman" w:hAnsi="Calibri" w:cs="Calibri"/>
          <w:strike/>
          <w:spacing w:val="4"/>
          <w:lang w:eastAsia="pl-PL"/>
        </w:rPr>
        <w:t xml:space="preserve"> </w:t>
      </w:r>
    </w:p>
    <w:p w14:paraId="4CA01B13" w14:textId="77777777" w:rsidR="00281F4A" w:rsidRPr="00D558C4" w:rsidRDefault="00281F4A" w:rsidP="00D558C4">
      <w:pPr>
        <w:numPr>
          <w:ilvl w:val="2"/>
          <w:numId w:val="19"/>
        </w:numPr>
        <w:shd w:val="clear" w:color="auto" w:fill="FFFFFF"/>
        <w:tabs>
          <w:tab w:val="left" w:pos="852"/>
        </w:tabs>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Wykonawca jest odpowiedzialny względem Zamawiającego z tytułu udzielonej gwarancji jakości na wykonany przedmiot umowy.</w:t>
      </w:r>
    </w:p>
    <w:p w14:paraId="353B9812" w14:textId="4B2DEA78" w:rsidR="00281F4A" w:rsidRPr="00D558C4" w:rsidRDefault="00281F4A" w:rsidP="00D558C4">
      <w:pPr>
        <w:numPr>
          <w:ilvl w:val="2"/>
          <w:numId w:val="19"/>
        </w:numPr>
        <w:shd w:val="clear" w:color="auto" w:fill="FFFFFF"/>
        <w:tabs>
          <w:tab w:val="left" w:pos="852"/>
        </w:tabs>
        <w:suppressAutoHyphens/>
        <w:overflowPunct w:val="0"/>
        <w:autoSpaceDE w:val="0"/>
        <w:spacing w:before="240" w:after="24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 okresie udzielonej gwarancji jakości Wykonawca jest odpowiedzialny za jakość przedmiotu zamówienia i zobowiązany jest do usunięcia stwierdzonych wad, postanowienia § 1</w:t>
      </w:r>
      <w:r w:rsidR="000C0361" w:rsidRPr="00D558C4">
        <w:rPr>
          <w:rFonts w:ascii="Calibri" w:eastAsia="Times New Roman" w:hAnsi="Calibri" w:cs="Calibri"/>
          <w:lang w:eastAsia="pl-PL"/>
        </w:rPr>
        <w:t>1</w:t>
      </w:r>
      <w:r w:rsidRPr="00D558C4">
        <w:rPr>
          <w:rFonts w:ascii="Calibri" w:eastAsia="Times New Roman" w:hAnsi="Calibri" w:cs="Calibri"/>
          <w:lang w:eastAsia="pl-PL"/>
        </w:rPr>
        <w:t xml:space="preserve"> stosuje się odpowiednio. </w:t>
      </w:r>
    </w:p>
    <w:p w14:paraId="0C2290BD" w14:textId="7E6A4B34" w:rsidR="00281F4A" w:rsidRPr="00D558C4" w:rsidRDefault="000C0361" w:rsidP="00D558C4">
      <w:pPr>
        <w:pStyle w:val="Nagwek3"/>
        <w:tabs>
          <w:tab w:val="clear" w:pos="1572"/>
        </w:tabs>
        <w:spacing w:before="240" w:after="240" w:line="300" w:lineRule="auto"/>
        <w:ind w:left="0" w:firstLine="0"/>
        <w:rPr>
          <w:rFonts w:ascii="Calibri" w:hAnsi="Calibri" w:cs="Calibri"/>
          <w:b/>
          <w:spacing w:val="7"/>
          <w:sz w:val="22"/>
          <w:szCs w:val="22"/>
        </w:rPr>
      </w:pPr>
      <w:r w:rsidRPr="00D558C4">
        <w:rPr>
          <w:rFonts w:ascii="Calibri" w:hAnsi="Calibri" w:cs="Calibri"/>
          <w:b/>
          <w:sz w:val="22"/>
          <w:szCs w:val="22"/>
        </w:rPr>
        <w:t>§ 11</w:t>
      </w:r>
      <w:r w:rsidR="0096479D" w:rsidRPr="00D558C4">
        <w:rPr>
          <w:rFonts w:ascii="Calibri" w:hAnsi="Calibri" w:cs="Calibri"/>
          <w:b/>
          <w:sz w:val="22"/>
          <w:szCs w:val="22"/>
        </w:rPr>
        <w:t xml:space="preserve"> </w:t>
      </w:r>
      <w:r w:rsidR="00281F4A" w:rsidRPr="00D558C4">
        <w:rPr>
          <w:rFonts w:ascii="Calibri" w:hAnsi="Calibri" w:cs="Calibri"/>
          <w:b/>
          <w:spacing w:val="7"/>
          <w:sz w:val="22"/>
          <w:szCs w:val="22"/>
        </w:rPr>
        <w:t>Wady w okresie gwarancji jakości i rękojmi</w:t>
      </w:r>
    </w:p>
    <w:p w14:paraId="251760ED" w14:textId="77777777" w:rsidR="00281F4A" w:rsidRPr="00D558C4" w:rsidRDefault="00281F4A" w:rsidP="00D558C4">
      <w:pPr>
        <w:numPr>
          <w:ilvl w:val="0"/>
          <w:numId w:val="16"/>
        </w:numPr>
        <w:tabs>
          <w:tab w:val="left" w:pos="360"/>
        </w:tabs>
        <w:suppressAutoHyphens/>
        <w:overflowPunct w:val="0"/>
        <w:autoSpaceDE w:val="0"/>
        <w:spacing w:before="240" w:after="0" w:line="300" w:lineRule="auto"/>
        <w:ind w:left="360" w:right="22" w:hanging="360"/>
        <w:textAlignment w:val="baseline"/>
        <w:rPr>
          <w:rFonts w:ascii="Calibri" w:eastAsia="Times New Roman" w:hAnsi="Calibri" w:cs="Calibri"/>
          <w:lang w:eastAsia="x-none"/>
        </w:rPr>
      </w:pPr>
      <w:r w:rsidRPr="00D558C4">
        <w:rPr>
          <w:rFonts w:ascii="Calibri" w:eastAsia="Times New Roman" w:hAnsi="Calibri" w:cs="Calibri"/>
          <w:lang w:eastAsia="x-none"/>
        </w:rPr>
        <w:t>W okresie udzielonej gwarancji jakości i rękojmi Wykonawca zobowiązany będzie do wymiany wadliwie wykonanych egzemplarzy ubrań i dostawy do danej placówki w okresie 3 dni roboczych od dnia otrzymania stosownego zawiadomienia od Zamawiającego. Przez wadliwe wykonanie ubrań strony rozumieją:</w:t>
      </w:r>
    </w:p>
    <w:p w14:paraId="0CEE3BC4" w14:textId="31AC0528" w:rsidR="00281F4A" w:rsidRPr="00D558C4" w:rsidRDefault="00281F4A" w:rsidP="00D558C4">
      <w:pPr>
        <w:numPr>
          <w:ilvl w:val="0"/>
          <w:numId w:val="18"/>
        </w:numPr>
        <w:tabs>
          <w:tab w:val="clear" w:pos="960"/>
        </w:tabs>
        <w:suppressAutoHyphens/>
        <w:overflowPunct w:val="0"/>
        <w:autoSpaceDE w:val="0"/>
        <w:spacing w:before="240" w:after="0" w:line="300" w:lineRule="auto"/>
        <w:ind w:left="851" w:right="22" w:hanging="425"/>
        <w:textAlignment w:val="baseline"/>
        <w:rPr>
          <w:rFonts w:ascii="Calibri" w:eastAsia="Times New Roman" w:hAnsi="Calibri" w:cs="Calibri"/>
          <w:lang w:eastAsia="x-none"/>
        </w:rPr>
      </w:pPr>
      <w:r w:rsidRPr="00D558C4">
        <w:rPr>
          <w:rFonts w:ascii="Calibri" w:eastAsia="Times New Roman" w:hAnsi="Calibri" w:cs="Calibri"/>
          <w:lang w:eastAsia="x-none"/>
        </w:rPr>
        <w:t xml:space="preserve">takie, które w wyniku prania uległy skurczeniu, poza dopuszczalną granicą kurczliwości wynoszącą </w:t>
      </w:r>
      <w:r w:rsidR="00C55E54" w:rsidRPr="00D558C4">
        <w:rPr>
          <w:rFonts w:ascii="Calibri" w:eastAsia="Times New Roman" w:hAnsi="Calibri" w:cs="Calibri"/>
          <w:lang w:eastAsia="x-none"/>
        </w:rPr>
        <w:t>7</w:t>
      </w:r>
      <w:r w:rsidRPr="00D558C4">
        <w:rPr>
          <w:rFonts w:ascii="Calibri" w:eastAsia="Times New Roman" w:hAnsi="Calibri" w:cs="Calibri"/>
          <w:lang w:eastAsia="x-none"/>
        </w:rPr>
        <w:t>%,</w:t>
      </w:r>
    </w:p>
    <w:p w14:paraId="2A77959D" w14:textId="77777777" w:rsidR="00281F4A" w:rsidRPr="00D558C4" w:rsidRDefault="00281F4A" w:rsidP="00D558C4">
      <w:pPr>
        <w:numPr>
          <w:ilvl w:val="0"/>
          <w:numId w:val="18"/>
        </w:numPr>
        <w:tabs>
          <w:tab w:val="clear" w:pos="960"/>
        </w:tabs>
        <w:suppressAutoHyphens/>
        <w:overflowPunct w:val="0"/>
        <w:autoSpaceDE w:val="0"/>
        <w:spacing w:before="240" w:after="0" w:line="300" w:lineRule="auto"/>
        <w:ind w:left="851" w:right="22" w:hanging="425"/>
        <w:textAlignment w:val="baseline"/>
        <w:rPr>
          <w:rFonts w:ascii="Calibri" w:eastAsia="Times New Roman" w:hAnsi="Calibri" w:cs="Calibri"/>
          <w:lang w:eastAsia="x-none"/>
        </w:rPr>
      </w:pPr>
      <w:r w:rsidRPr="00D558C4">
        <w:rPr>
          <w:rFonts w:ascii="Calibri" w:eastAsia="Times New Roman" w:hAnsi="Calibri" w:cs="Calibri"/>
          <w:lang w:eastAsia="x-none"/>
        </w:rPr>
        <w:lastRenderedPageBreak/>
        <w:t>takie, które nie posiadały wysokiej odporności na wielokrotne pranie, poza dopuszczalną odpornością na co najmniej 30 prań,</w:t>
      </w:r>
    </w:p>
    <w:p w14:paraId="48B35F7B" w14:textId="77777777" w:rsidR="00281F4A" w:rsidRPr="00D558C4" w:rsidRDefault="00281F4A" w:rsidP="00D558C4">
      <w:pPr>
        <w:numPr>
          <w:ilvl w:val="0"/>
          <w:numId w:val="18"/>
        </w:numPr>
        <w:tabs>
          <w:tab w:val="clear" w:pos="960"/>
        </w:tabs>
        <w:suppressAutoHyphens/>
        <w:overflowPunct w:val="0"/>
        <w:autoSpaceDE w:val="0"/>
        <w:spacing w:before="240" w:after="0" w:line="300" w:lineRule="auto"/>
        <w:ind w:left="851" w:right="22" w:hanging="425"/>
        <w:textAlignment w:val="baseline"/>
        <w:rPr>
          <w:rFonts w:ascii="Calibri" w:eastAsia="Times New Roman" w:hAnsi="Calibri" w:cs="Calibri"/>
          <w:lang w:eastAsia="x-none"/>
        </w:rPr>
      </w:pPr>
      <w:r w:rsidRPr="00D558C4">
        <w:rPr>
          <w:rFonts w:ascii="Calibri" w:eastAsia="Times New Roman" w:hAnsi="Calibri" w:cs="Calibri"/>
          <w:lang w:eastAsia="x-none"/>
        </w:rPr>
        <w:t>takie, które w wyniku prania zostały odbarwione lub zblakły lub straciły kolor,</w:t>
      </w:r>
    </w:p>
    <w:p w14:paraId="2462DB69" w14:textId="77777777" w:rsidR="00281F4A" w:rsidRPr="00D558C4" w:rsidRDefault="00281F4A" w:rsidP="00D558C4">
      <w:pPr>
        <w:numPr>
          <w:ilvl w:val="0"/>
          <w:numId w:val="18"/>
        </w:numPr>
        <w:tabs>
          <w:tab w:val="clear" w:pos="960"/>
        </w:tabs>
        <w:suppressAutoHyphens/>
        <w:overflowPunct w:val="0"/>
        <w:autoSpaceDE w:val="0"/>
        <w:spacing w:before="240" w:after="0" w:line="300" w:lineRule="auto"/>
        <w:ind w:left="851" w:right="22" w:hanging="425"/>
        <w:textAlignment w:val="baseline"/>
        <w:rPr>
          <w:rFonts w:ascii="Calibri" w:eastAsia="Times New Roman" w:hAnsi="Calibri" w:cs="Calibri"/>
          <w:lang w:eastAsia="x-none"/>
        </w:rPr>
      </w:pPr>
      <w:r w:rsidRPr="00D558C4">
        <w:rPr>
          <w:rFonts w:ascii="Calibri" w:eastAsia="Times New Roman" w:hAnsi="Calibri" w:cs="Calibri"/>
          <w:lang w:eastAsia="x-none"/>
        </w:rPr>
        <w:t>takie, które w wyniku prania uległy rozerwaniu, rozpruciu.</w:t>
      </w:r>
    </w:p>
    <w:p w14:paraId="7F8809EE" w14:textId="77777777" w:rsidR="00281F4A" w:rsidRPr="00D558C4" w:rsidRDefault="00281F4A" w:rsidP="00D558C4">
      <w:pPr>
        <w:numPr>
          <w:ilvl w:val="0"/>
          <w:numId w:val="16"/>
        </w:numPr>
        <w:tabs>
          <w:tab w:val="left" w:pos="360"/>
        </w:tabs>
        <w:suppressAutoHyphens/>
        <w:overflowPunct w:val="0"/>
        <w:autoSpaceDE w:val="0"/>
        <w:spacing w:before="240" w:after="0" w:line="300" w:lineRule="auto"/>
        <w:ind w:left="360" w:right="22" w:hanging="360"/>
        <w:textAlignment w:val="baseline"/>
        <w:rPr>
          <w:rFonts w:ascii="Calibri" w:eastAsia="Times New Roman" w:hAnsi="Calibri" w:cs="Calibri"/>
          <w:lang w:eastAsia="x-none"/>
        </w:rPr>
      </w:pPr>
      <w:r w:rsidRPr="00D558C4">
        <w:rPr>
          <w:rFonts w:ascii="Calibri" w:eastAsia="Times New Roman" w:hAnsi="Calibri" w:cs="Calibri"/>
          <w:lang w:eastAsia="x-none"/>
        </w:rPr>
        <w:t>W przypadku niemożliwości usunięcia wad reklamowanego przedmiotu umowy – Wykonawca obowiązany jest wymienić go na nowy w terminie wyznaczonym przez Zamawiającego w zawiadomieniu, nie krótszym niż 5 dni.</w:t>
      </w:r>
    </w:p>
    <w:p w14:paraId="062AE7B9" w14:textId="77777777" w:rsidR="000C0361" w:rsidRPr="00D558C4" w:rsidRDefault="00281F4A" w:rsidP="00D558C4">
      <w:pPr>
        <w:numPr>
          <w:ilvl w:val="0"/>
          <w:numId w:val="16"/>
        </w:numPr>
        <w:tabs>
          <w:tab w:val="left" w:pos="360"/>
        </w:tabs>
        <w:suppressAutoHyphens/>
        <w:overflowPunct w:val="0"/>
        <w:autoSpaceDE w:val="0"/>
        <w:spacing w:before="240" w:after="0" w:line="300" w:lineRule="auto"/>
        <w:ind w:left="360" w:right="22" w:hanging="360"/>
        <w:textAlignment w:val="baseline"/>
        <w:rPr>
          <w:rFonts w:ascii="Calibri" w:eastAsia="Times New Roman" w:hAnsi="Calibri" w:cs="Calibri"/>
          <w:lang w:eastAsia="x-none"/>
        </w:rPr>
      </w:pPr>
      <w:r w:rsidRPr="00D558C4">
        <w:rPr>
          <w:rFonts w:ascii="Calibri" w:eastAsia="Times New Roman" w:hAnsi="Calibri" w:cs="Calibri"/>
          <w:lang w:eastAsia="x-none"/>
        </w:rPr>
        <w:t>Zamawiający ma prawo do żądania usunięcia przez Wykonawcę wad reklamowanego przedmiotu umowy lub naprawy we własnym zakresie lub powierzenia usunięcia wad podmiotowi trzeciemu – na koszt Wykonawcy lub żądać wypłaty kwoty z wniesionego zabezpieczenia należytego wykonania umowy pozostawionej na zabezpieczenie roszczeń z tytułu rękojmi za wady.</w:t>
      </w:r>
      <w:r w:rsidRPr="00D558C4">
        <w:rPr>
          <w:rFonts w:ascii="Calibri" w:eastAsia="Times New Roman" w:hAnsi="Calibri" w:cs="Calibri"/>
          <w:b/>
          <w:lang w:eastAsia="x-none"/>
        </w:rPr>
        <w:t xml:space="preserve"> </w:t>
      </w:r>
      <w:r w:rsidRPr="00D558C4">
        <w:rPr>
          <w:rFonts w:ascii="Calibri" w:eastAsia="Times New Roman" w:hAnsi="Calibri" w:cs="Calibri"/>
          <w:lang w:eastAsia="x-none"/>
        </w:rPr>
        <w:t>Jeżeli usunięcie wad przekracza wartość zabezpieczenia należytego wykonania umowy pozostawionego na zabezpieczenie roszczeń z tytułu rękojmi za wady, Zamawiający może dochodzić pozostałej kwoty we właściwym miejscowo Sądzie dla siedziby Zamawiającego.</w:t>
      </w:r>
    </w:p>
    <w:p w14:paraId="03B085B7" w14:textId="77777777" w:rsidR="000C0361" w:rsidRPr="00D558C4" w:rsidRDefault="00281F4A" w:rsidP="00D558C4">
      <w:pPr>
        <w:numPr>
          <w:ilvl w:val="0"/>
          <w:numId w:val="16"/>
        </w:numPr>
        <w:tabs>
          <w:tab w:val="left" w:pos="360"/>
        </w:tabs>
        <w:suppressAutoHyphens/>
        <w:overflowPunct w:val="0"/>
        <w:autoSpaceDE w:val="0"/>
        <w:spacing w:before="240" w:after="0" w:line="300" w:lineRule="auto"/>
        <w:ind w:left="360" w:right="22" w:hanging="360"/>
        <w:textAlignment w:val="baseline"/>
        <w:rPr>
          <w:rFonts w:ascii="Calibri" w:eastAsia="Times New Roman" w:hAnsi="Calibri" w:cs="Calibri"/>
          <w:lang w:eastAsia="x-none"/>
        </w:rPr>
      </w:pPr>
      <w:r w:rsidRPr="00D558C4">
        <w:rPr>
          <w:rFonts w:ascii="Calibri" w:eastAsia="Times New Roman" w:hAnsi="Calibri" w:cs="Calibri"/>
          <w:lang w:eastAsia="pl-PL"/>
        </w:rPr>
        <w:t xml:space="preserve">Zgłoszenia Zamawiającego z tytułu gwarancji jakości i rękojmi będą przyjmowane </w:t>
      </w:r>
      <w:r w:rsidR="00EA1F9C" w:rsidRPr="00D558C4">
        <w:rPr>
          <w:rFonts w:ascii="Calibri" w:eastAsia="Times New Roman" w:hAnsi="Calibri" w:cs="Calibri"/>
          <w:lang w:eastAsia="pl-PL"/>
        </w:rPr>
        <w:t xml:space="preserve"> </w:t>
      </w:r>
      <w:r w:rsidR="002D0623" w:rsidRPr="00D558C4">
        <w:rPr>
          <w:rFonts w:ascii="Calibri" w:eastAsia="Times New Roman" w:hAnsi="Calibri" w:cs="Calibri"/>
          <w:lang w:eastAsia="pl-PL"/>
        </w:rPr>
        <w:t>pocztą elektroniczną na adres</w:t>
      </w:r>
      <w:r w:rsidR="006813C4" w:rsidRPr="00D558C4">
        <w:rPr>
          <w:rFonts w:ascii="Calibri" w:eastAsia="Times New Roman" w:hAnsi="Calibri" w:cs="Calibri"/>
          <w:lang w:eastAsia="pl-PL"/>
        </w:rPr>
        <w:t xml:space="preserve"> </w:t>
      </w:r>
      <w:r w:rsidRPr="00D558C4">
        <w:rPr>
          <w:rFonts w:ascii="Calibri" w:eastAsia="Times New Roman" w:hAnsi="Calibri" w:cs="Calibri"/>
          <w:lang w:eastAsia="pl-PL"/>
        </w:rPr>
        <w:t>e-mail</w:t>
      </w:r>
      <w:r w:rsidR="00CC44FD" w:rsidRPr="00D558C4">
        <w:rPr>
          <w:rFonts w:ascii="Calibri" w:eastAsia="Times New Roman" w:hAnsi="Calibri" w:cs="Calibri"/>
          <w:lang w:eastAsia="pl-PL"/>
        </w:rPr>
        <w:t xml:space="preserve">: </w:t>
      </w:r>
      <w:r w:rsidR="006813C4" w:rsidRPr="00D558C4">
        <w:rPr>
          <w:rFonts w:ascii="Calibri" w:eastAsia="Times New Roman" w:hAnsi="Calibri" w:cs="Calibri"/>
          <w:lang w:eastAsia="pl-PL"/>
        </w:rPr>
        <w:t>………………………….</w:t>
      </w:r>
    </w:p>
    <w:p w14:paraId="55D49B31" w14:textId="0B02C0F1" w:rsidR="00281F4A" w:rsidRPr="00D558C4" w:rsidRDefault="00281F4A" w:rsidP="00D558C4">
      <w:pPr>
        <w:numPr>
          <w:ilvl w:val="0"/>
          <w:numId w:val="16"/>
        </w:numPr>
        <w:tabs>
          <w:tab w:val="left" w:pos="360"/>
        </w:tabs>
        <w:suppressAutoHyphens/>
        <w:overflowPunct w:val="0"/>
        <w:autoSpaceDE w:val="0"/>
        <w:spacing w:before="240" w:after="240" w:line="300" w:lineRule="auto"/>
        <w:ind w:left="357" w:right="23" w:hanging="357"/>
        <w:textAlignment w:val="baseline"/>
        <w:rPr>
          <w:rFonts w:ascii="Calibri" w:eastAsia="Times New Roman" w:hAnsi="Calibri" w:cs="Calibri"/>
          <w:lang w:eastAsia="x-none"/>
        </w:rPr>
      </w:pPr>
      <w:r w:rsidRPr="00D558C4">
        <w:rPr>
          <w:rFonts w:ascii="Calibri" w:eastAsia="Times New Roman" w:hAnsi="Calibri" w:cs="Calibri"/>
          <w:lang w:eastAsia="pl-PL"/>
        </w:rPr>
        <w:t xml:space="preserve">Udzielone rękojmia i gwarancja nie naruszają prawa Zamawiającego do dochodzenia roszczeń o naprawienie szkody w pełnej wysokości na zasadach określonych w KC. </w:t>
      </w:r>
    </w:p>
    <w:p w14:paraId="3B754477" w14:textId="0676F291" w:rsidR="00281F4A" w:rsidRPr="00D558C4" w:rsidRDefault="000C0361" w:rsidP="00D558C4">
      <w:pPr>
        <w:pStyle w:val="Nagwek3"/>
        <w:spacing w:before="240" w:after="240" w:line="300" w:lineRule="auto"/>
        <w:ind w:left="0" w:firstLine="0"/>
        <w:rPr>
          <w:rFonts w:ascii="Calibri" w:hAnsi="Calibri" w:cs="Calibri"/>
          <w:b/>
          <w:sz w:val="22"/>
          <w:szCs w:val="22"/>
        </w:rPr>
      </w:pPr>
      <w:r w:rsidRPr="00D558C4">
        <w:rPr>
          <w:rStyle w:val="Nagwek3Znak"/>
          <w:rFonts w:ascii="Calibri" w:hAnsi="Calibri" w:cs="Calibri"/>
          <w:b/>
          <w:sz w:val="22"/>
          <w:szCs w:val="22"/>
        </w:rPr>
        <w:t>§ 12</w:t>
      </w:r>
      <w:r w:rsidR="0096479D" w:rsidRPr="00D558C4">
        <w:rPr>
          <w:rStyle w:val="Nagwek3Znak"/>
          <w:rFonts w:ascii="Calibri" w:hAnsi="Calibri" w:cs="Calibri"/>
          <w:b/>
          <w:sz w:val="22"/>
          <w:szCs w:val="22"/>
        </w:rPr>
        <w:t xml:space="preserve"> </w:t>
      </w:r>
      <w:r w:rsidR="00281F4A" w:rsidRPr="00D558C4">
        <w:rPr>
          <w:rStyle w:val="Nagwek3Znak"/>
          <w:rFonts w:ascii="Calibri" w:hAnsi="Calibri" w:cs="Calibri"/>
          <w:b/>
          <w:sz w:val="22"/>
          <w:szCs w:val="22"/>
        </w:rPr>
        <w:t>Prawa i obowiązki stron</w:t>
      </w:r>
    </w:p>
    <w:p w14:paraId="1CD063D2" w14:textId="77777777" w:rsidR="00281F4A" w:rsidRPr="00D558C4" w:rsidRDefault="00281F4A" w:rsidP="00D558C4">
      <w:pPr>
        <w:widowControl w:val="0"/>
        <w:numPr>
          <w:ilvl w:val="0"/>
          <w:numId w:val="17"/>
        </w:numPr>
        <w:tabs>
          <w:tab w:val="clear" w:pos="360"/>
          <w:tab w:val="left" w:pos="426"/>
        </w:tabs>
        <w:suppressAutoHyphens/>
        <w:overflowPunct w:val="0"/>
        <w:autoSpaceDE w:val="0"/>
        <w:spacing w:before="240" w:after="0" w:line="300" w:lineRule="auto"/>
        <w:ind w:left="434" w:hanging="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Wykonawca jest odpowiedzialny za działania i zaniechania osób, z których pomocą wykonuje przedmiot umowy jak za działania i zaniechania własne. </w:t>
      </w:r>
    </w:p>
    <w:p w14:paraId="019239EC" w14:textId="77777777" w:rsidR="00281F4A" w:rsidRPr="00D558C4" w:rsidRDefault="00281F4A" w:rsidP="00D558C4">
      <w:pPr>
        <w:widowControl w:val="0"/>
        <w:numPr>
          <w:ilvl w:val="0"/>
          <w:numId w:val="17"/>
        </w:numPr>
        <w:tabs>
          <w:tab w:val="clear" w:pos="360"/>
          <w:tab w:val="left" w:pos="426"/>
        </w:tabs>
        <w:suppressAutoHyphens/>
        <w:overflowPunct w:val="0"/>
        <w:autoSpaceDE w:val="0"/>
        <w:spacing w:before="240" w:after="0" w:line="300" w:lineRule="auto"/>
        <w:ind w:left="434" w:hanging="360"/>
        <w:textAlignment w:val="baseline"/>
        <w:rPr>
          <w:rFonts w:ascii="Calibri" w:eastAsia="Times New Roman" w:hAnsi="Calibri" w:cs="Calibri"/>
          <w:lang w:eastAsia="pl-PL"/>
        </w:rPr>
      </w:pPr>
      <w:r w:rsidRPr="00D558C4">
        <w:rPr>
          <w:rFonts w:ascii="Calibri" w:eastAsia="Times New Roman" w:hAnsi="Calibri" w:cs="Calibri"/>
          <w:lang w:eastAsia="pl-PL"/>
        </w:rPr>
        <w:t>Wykonawca ponosi pełną odpowiedzialność za jakość i terminowość prac, które wykonuje przy pomocy osób trzecich lub podwykonawców.</w:t>
      </w:r>
    </w:p>
    <w:p w14:paraId="70A7AC31" w14:textId="77777777" w:rsidR="000C0361" w:rsidRPr="00D558C4" w:rsidRDefault="00281F4A" w:rsidP="00D558C4">
      <w:pPr>
        <w:widowControl w:val="0"/>
        <w:numPr>
          <w:ilvl w:val="0"/>
          <w:numId w:val="17"/>
        </w:numPr>
        <w:tabs>
          <w:tab w:val="clear" w:pos="360"/>
          <w:tab w:val="left" w:pos="426"/>
        </w:tabs>
        <w:suppressAutoHyphens/>
        <w:overflowPunct w:val="0"/>
        <w:autoSpaceDE w:val="0"/>
        <w:spacing w:before="240" w:after="0" w:line="300" w:lineRule="auto"/>
        <w:ind w:left="434" w:hanging="360"/>
        <w:textAlignment w:val="baseline"/>
        <w:rPr>
          <w:rFonts w:ascii="Calibri" w:eastAsia="Times New Roman" w:hAnsi="Calibri" w:cs="Calibri"/>
          <w:lang w:eastAsia="pl-PL"/>
        </w:rPr>
      </w:pPr>
      <w:r w:rsidRPr="00D558C4">
        <w:rPr>
          <w:rFonts w:ascii="Calibri" w:eastAsia="Times New Roman" w:hAnsi="Calibri" w:cs="Calibri"/>
          <w:lang w:eastAsia="pl-PL"/>
        </w:rPr>
        <w:t>Prawa i obowiązki stron określone i wynikające z niniejszej umowy nie mogą być przenoszone na osoby t</w:t>
      </w:r>
      <w:r w:rsidR="000C0361" w:rsidRPr="00D558C4">
        <w:rPr>
          <w:rFonts w:ascii="Calibri" w:eastAsia="Times New Roman" w:hAnsi="Calibri" w:cs="Calibri"/>
          <w:lang w:eastAsia="pl-PL"/>
        </w:rPr>
        <w:t>rzecie bez zgody drugiej strony.</w:t>
      </w:r>
    </w:p>
    <w:p w14:paraId="7BF1B6AC" w14:textId="277939B5" w:rsidR="000C0361" w:rsidRPr="00D558C4" w:rsidRDefault="000C0361" w:rsidP="00D558C4">
      <w:pPr>
        <w:widowControl w:val="0"/>
        <w:numPr>
          <w:ilvl w:val="0"/>
          <w:numId w:val="17"/>
        </w:numPr>
        <w:tabs>
          <w:tab w:val="clear" w:pos="360"/>
          <w:tab w:val="left" w:pos="426"/>
        </w:tabs>
        <w:suppressAutoHyphens/>
        <w:overflowPunct w:val="0"/>
        <w:autoSpaceDE w:val="0"/>
        <w:spacing w:before="240" w:after="0" w:line="300" w:lineRule="auto"/>
        <w:ind w:left="434" w:hanging="360"/>
        <w:textAlignment w:val="baseline"/>
        <w:rPr>
          <w:rFonts w:ascii="Calibri" w:eastAsia="Times New Roman" w:hAnsi="Calibri" w:cs="Calibri"/>
          <w:lang w:eastAsia="pl-PL"/>
        </w:rPr>
      </w:pPr>
      <w:r w:rsidRPr="00D558C4">
        <w:rPr>
          <w:rFonts w:ascii="Calibri" w:hAnsi="Calibri" w:cs="Calibri"/>
        </w:rPr>
        <w:t xml:space="preserve">Zamawiający zobowiązuje się do: </w:t>
      </w:r>
    </w:p>
    <w:p w14:paraId="02F9F181" w14:textId="2169C80A" w:rsidR="000C0361" w:rsidRPr="00D558C4" w:rsidRDefault="000C0361" w:rsidP="00BF47CB">
      <w:pPr>
        <w:widowControl w:val="0"/>
        <w:numPr>
          <w:ilvl w:val="0"/>
          <w:numId w:val="27"/>
        </w:numPr>
        <w:tabs>
          <w:tab w:val="left" w:pos="720"/>
        </w:tabs>
        <w:suppressAutoHyphens/>
        <w:autoSpaceDN w:val="0"/>
        <w:spacing w:before="240" w:after="240" w:line="300" w:lineRule="auto"/>
        <w:ind w:left="720" w:hanging="360"/>
        <w:contextualSpacing/>
        <w:rPr>
          <w:rFonts w:ascii="Calibri" w:hAnsi="Calibri" w:cs="Calibri"/>
        </w:rPr>
      </w:pPr>
      <w:r w:rsidRPr="00D558C4">
        <w:rPr>
          <w:rFonts w:ascii="Calibri" w:hAnsi="Calibri" w:cs="Calibri"/>
        </w:rPr>
        <w:t>umożliwienia Wykonawcy wstępu na teren obiektów Zamawiającego do których ma nastąpić dostawa odzieży celem wniesienia do pomieszczenia wskazanego przez przedstawiciela danej placówki,</w:t>
      </w:r>
    </w:p>
    <w:p w14:paraId="49B28FA5" w14:textId="77777777" w:rsidR="000C0361" w:rsidRPr="00D558C4" w:rsidRDefault="000C0361" w:rsidP="00BF47CB">
      <w:pPr>
        <w:widowControl w:val="0"/>
        <w:numPr>
          <w:ilvl w:val="0"/>
          <w:numId w:val="27"/>
        </w:numPr>
        <w:tabs>
          <w:tab w:val="left" w:pos="720"/>
        </w:tabs>
        <w:suppressAutoHyphens/>
        <w:autoSpaceDN w:val="0"/>
        <w:spacing w:before="240" w:after="240" w:line="300" w:lineRule="auto"/>
        <w:ind w:left="720" w:hanging="360"/>
        <w:contextualSpacing/>
        <w:rPr>
          <w:rFonts w:ascii="Calibri" w:hAnsi="Calibri" w:cs="Calibri"/>
        </w:rPr>
      </w:pPr>
      <w:r w:rsidRPr="00D558C4">
        <w:rPr>
          <w:rFonts w:ascii="Calibri" w:hAnsi="Calibri" w:cs="Calibri"/>
        </w:rPr>
        <w:t>przystąpienia do odbioru przedmiotu umowy.</w:t>
      </w:r>
    </w:p>
    <w:p w14:paraId="623D861B" w14:textId="77777777" w:rsidR="000C0361" w:rsidRPr="00D558C4" w:rsidRDefault="000C0361" w:rsidP="00D558C4">
      <w:pPr>
        <w:widowControl w:val="0"/>
        <w:numPr>
          <w:ilvl w:val="0"/>
          <w:numId w:val="17"/>
        </w:numPr>
        <w:suppressAutoHyphens/>
        <w:autoSpaceDN w:val="0"/>
        <w:spacing w:before="240" w:after="240" w:line="300" w:lineRule="auto"/>
        <w:ind w:left="420" w:hanging="360"/>
        <w:contextualSpacing/>
        <w:rPr>
          <w:rFonts w:ascii="Calibri" w:hAnsi="Calibri" w:cs="Calibri"/>
        </w:rPr>
      </w:pPr>
      <w:r w:rsidRPr="00D558C4">
        <w:rPr>
          <w:rFonts w:ascii="Calibri" w:hAnsi="Calibri" w:cs="Calibri"/>
        </w:rPr>
        <w:t xml:space="preserve">Wykonawca zobowiązuje się do: </w:t>
      </w:r>
    </w:p>
    <w:p w14:paraId="6D4EB07E" w14:textId="661EC6C6" w:rsidR="000C0361" w:rsidRPr="00D558C4" w:rsidRDefault="000C0361" w:rsidP="00BF47CB">
      <w:pPr>
        <w:widowControl w:val="0"/>
        <w:numPr>
          <w:ilvl w:val="0"/>
          <w:numId w:val="28"/>
        </w:numPr>
        <w:tabs>
          <w:tab w:val="left" w:pos="720"/>
        </w:tabs>
        <w:suppressAutoHyphens/>
        <w:autoSpaceDN w:val="0"/>
        <w:spacing w:before="240" w:after="0" w:line="300" w:lineRule="auto"/>
        <w:ind w:left="720" w:hanging="360"/>
        <w:rPr>
          <w:rFonts w:ascii="Calibri" w:hAnsi="Calibri" w:cs="Calibri"/>
        </w:rPr>
      </w:pPr>
      <w:r w:rsidRPr="00D558C4">
        <w:rPr>
          <w:rFonts w:ascii="Calibri" w:hAnsi="Calibri" w:cs="Calibri"/>
        </w:rPr>
        <w:lastRenderedPageBreak/>
        <w:t>bieżącej współpracy z Zamawiającym i dokonywania uzgodnień,</w:t>
      </w:r>
    </w:p>
    <w:p w14:paraId="7ABABB50" w14:textId="2E637664" w:rsidR="000C0361" w:rsidRPr="00D558C4" w:rsidRDefault="000C0361" w:rsidP="00BF47CB">
      <w:pPr>
        <w:widowControl w:val="0"/>
        <w:numPr>
          <w:ilvl w:val="0"/>
          <w:numId w:val="28"/>
        </w:numPr>
        <w:tabs>
          <w:tab w:val="left" w:pos="720"/>
        </w:tabs>
        <w:suppressAutoHyphens/>
        <w:autoSpaceDN w:val="0"/>
        <w:spacing w:before="240" w:after="240" w:line="300" w:lineRule="auto"/>
        <w:ind w:left="720" w:hanging="360"/>
        <w:rPr>
          <w:rFonts w:ascii="Calibri" w:hAnsi="Calibri" w:cs="Calibri"/>
        </w:rPr>
      </w:pPr>
      <w:r w:rsidRPr="00D558C4">
        <w:rPr>
          <w:rFonts w:ascii="Calibri" w:hAnsi="Calibri" w:cs="Calibri"/>
        </w:rPr>
        <w:t>każdorazowego uzgadniania z przedstawicielem danej placówki miejsca rozładunku.</w:t>
      </w:r>
    </w:p>
    <w:p w14:paraId="50FB4DF2" w14:textId="2ED97955" w:rsidR="00281F4A" w:rsidRPr="00D558C4" w:rsidRDefault="000C0361" w:rsidP="00D558C4">
      <w:pPr>
        <w:pStyle w:val="Nagwek3"/>
        <w:tabs>
          <w:tab w:val="clear" w:pos="1572"/>
        </w:tabs>
        <w:spacing w:before="240" w:after="240" w:line="300" w:lineRule="auto"/>
        <w:ind w:left="0" w:firstLine="0"/>
        <w:rPr>
          <w:rFonts w:ascii="Calibri" w:hAnsi="Calibri" w:cs="Calibri"/>
          <w:b/>
          <w:sz w:val="22"/>
          <w:szCs w:val="22"/>
        </w:rPr>
      </w:pPr>
      <w:r w:rsidRPr="00D558C4">
        <w:rPr>
          <w:rFonts w:ascii="Calibri" w:hAnsi="Calibri" w:cs="Calibri"/>
          <w:b/>
          <w:sz w:val="22"/>
          <w:szCs w:val="22"/>
        </w:rPr>
        <w:t>§ 13</w:t>
      </w:r>
      <w:r w:rsidR="0096479D" w:rsidRPr="00D558C4">
        <w:rPr>
          <w:rFonts w:ascii="Calibri" w:hAnsi="Calibri" w:cs="Calibri"/>
          <w:b/>
          <w:sz w:val="22"/>
          <w:szCs w:val="22"/>
        </w:rPr>
        <w:t xml:space="preserve"> </w:t>
      </w:r>
      <w:r w:rsidR="00281F4A" w:rsidRPr="00D558C4">
        <w:rPr>
          <w:rFonts w:ascii="Calibri" w:hAnsi="Calibri" w:cs="Calibri"/>
          <w:b/>
          <w:sz w:val="22"/>
          <w:szCs w:val="22"/>
        </w:rPr>
        <w:t>Reprezentacja stron</w:t>
      </w:r>
    </w:p>
    <w:p w14:paraId="53EA1FD2" w14:textId="2F341748" w:rsidR="00281F4A" w:rsidRPr="00D558C4" w:rsidRDefault="006F45F1" w:rsidP="00D558C4">
      <w:pPr>
        <w:numPr>
          <w:ilvl w:val="3"/>
          <w:numId w:val="2"/>
        </w:numPr>
        <w:tabs>
          <w:tab w:val="clear" w:pos="1896"/>
          <w:tab w:val="left" w:pos="360"/>
        </w:tabs>
        <w:suppressAutoHyphens/>
        <w:overflowPunct w:val="0"/>
        <w:autoSpaceDE w:val="0"/>
        <w:spacing w:before="240" w:after="0" w:line="300" w:lineRule="auto"/>
        <w:ind w:left="378"/>
        <w:textAlignment w:val="baseline"/>
        <w:rPr>
          <w:rFonts w:ascii="Calibri" w:eastAsia="Times New Roman" w:hAnsi="Calibri" w:cs="Calibri"/>
          <w:lang w:eastAsia="pl-PL"/>
        </w:rPr>
      </w:pPr>
      <w:r w:rsidRPr="00D558C4">
        <w:rPr>
          <w:rFonts w:ascii="Calibri" w:eastAsia="Times New Roman" w:hAnsi="Calibri" w:cs="Calibri"/>
          <w:lang w:eastAsia="pl-PL"/>
        </w:rPr>
        <w:t>Katarzyna Kornacka</w:t>
      </w:r>
      <w:r w:rsidR="00281F4A" w:rsidRPr="00D558C4">
        <w:rPr>
          <w:rFonts w:ascii="Calibri" w:eastAsia="Times New Roman" w:hAnsi="Calibri" w:cs="Calibri"/>
          <w:lang w:eastAsia="pl-PL"/>
        </w:rPr>
        <w:t xml:space="preserve">, tel. </w:t>
      </w:r>
      <w:r w:rsidR="000C0361" w:rsidRPr="00D558C4">
        <w:rPr>
          <w:rFonts w:ascii="Calibri" w:eastAsia="Times New Roman" w:hAnsi="Calibri" w:cs="Calibri"/>
          <w:lang w:eastAsia="pl-PL"/>
        </w:rPr>
        <w:t xml:space="preserve">tel. 22 277 52 </w:t>
      </w:r>
      <w:r w:rsidR="00145683" w:rsidRPr="00D558C4">
        <w:rPr>
          <w:rFonts w:ascii="Calibri" w:eastAsia="Times New Roman" w:hAnsi="Calibri" w:cs="Calibri"/>
          <w:lang w:eastAsia="pl-PL"/>
        </w:rPr>
        <w:t>76</w:t>
      </w:r>
      <w:r w:rsidR="00281F4A" w:rsidRPr="00D558C4">
        <w:rPr>
          <w:rFonts w:ascii="Calibri" w:eastAsia="Times New Roman" w:hAnsi="Calibri" w:cs="Calibri"/>
          <w:lang w:eastAsia="pl-PL"/>
        </w:rPr>
        <w:t xml:space="preserve">, e-mail </w:t>
      </w:r>
      <w:r w:rsidR="00145683" w:rsidRPr="00D558C4">
        <w:rPr>
          <w:rFonts w:ascii="Calibri" w:eastAsia="Times New Roman" w:hAnsi="Calibri" w:cs="Calibri"/>
          <w:lang w:eastAsia="pl-PL"/>
        </w:rPr>
        <w:t>kkornacka</w:t>
      </w:r>
      <w:r w:rsidR="00AB039C" w:rsidRPr="00D558C4">
        <w:rPr>
          <w:rFonts w:ascii="Calibri" w:eastAsia="Times New Roman" w:hAnsi="Calibri" w:cs="Calibri"/>
          <w:lang w:eastAsia="pl-PL"/>
        </w:rPr>
        <w:t>@um.warszawa.pl</w:t>
      </w:r>
      <w:r w:rsidR="00281F4A" w:rsidRPr="00D558C4">
        <w:rPr>
          <w:rFonts w:ascii="Calibri" w:eastAsia="Times New Roman" w:hAnsi="Calibri" w:cs="Calibri"/>
          <w:lang w:eastAsia="pl-PL"/>
        </w:rPr>
        <w:t xml:space="preserve"> –  przedstawiciel  Zamawiającego będzie pełnił funkcję koordynatora prac w zakresie realizacji obowiązków Zamawiającego wynikających z niniejszej umowy.</w:t>
      </w:r>
    </w:p>
    <w:p w14:paraId="57D38C23" w14:textId="14C0187F" w:rsidR="00281F4A" w:rsidRPr="00D558C4" w:rsidRDefault="006813C4" w:rsidP="00D558C4">
      <w:pPr>
        <w:numPr>
          <w:ilvl w:val="3"/>
          <w:numId w:val="2"/>
        </w:numPr>
        <w:tabs>
          <w:tab w:val="left" w:pos="360"/>
        </w:tabs>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w:t>
      </w:r>
      <w:r w:rsidR="00281F4A" w:rsidRPr="00D558C4">
        <w:rPr>
          <w:rFonts w:ascii="Calibri" w:eastAsia="Times New Roman" w:hAnsi="Calibri" w:cs="Calibri"/>
          <w:lang w:eastAsia="pl-PL"/>
        </w:rPr>
        <w:t xml:space="preserve">, tel. </w:t>
      </w:r>
      <w:r w:rsidRPr="00D558C4">
        <w:rPr>
          <w:rFonts w:ascii="Calibri" w:eastAsia="Times New Roman" w:hAnsi="Calibri" w:cs="Calibri"/>
          <w:lang w:eastAsia="pl-PL"/>
        </w:rPr>
        <w:t>……………………</w:t>
      </w:r>
      <w:r w:rsidR="00281F4A" w:rsidRPr="00D558C4">
        <w:rPr>
          <w:rFonts w:ascii="Calibri" w:eastAsia="Times New Roman" w:hAnsi="Calibri" w:cs="Calibri"/>
          <w:lang w:eastAsia="pl-PL"/>
        </w:rPr>
        <w:t xml:space="preserve">, e-mail </w:t>
      </w:r>
      <w:r w:rsidRPr="00D558C4">
        <w:rPr>
          <w:rFonts w:ascii="Calibri" w:eastAsia="Times New Roman" w:hAnsi="Calibri" w:cs="Calibri"/>
          <w:lang w:eastAsia="pl-PL"/>
        </w:rPr>
        <w:t>………………………..</w:t>
      </w:r>
      <w:r w:rsidR="00281F4A" w:rsidRPr="00D558C4">
        <w:rPr>
          <w:rFonts w:ascii="Calibri" w:eastAsia="Times New Roman" w:hAnsi="Calibri" w:cs="Calibri"/>
          <w:lang w:eastAsia="pl-PL"/>
        </w:rPr>
        <w:t xml:space="preserve"> – przedstawiciel Wykonawcy będzie pełnił funkcję koordynatora prac w zakresie realizacji obowiązków Wykonawcy wynikających z niniejszej umowy.</w:t>
      </w:r>
    </w:p>
    <w:p w14:paraId="69B3F42D" w14:textId="77777777" w:rsidR="00281F4A" w:rsidRPr="00D558C4" w:rsidRDefault="00281F4A" w:rsidP="00D558C4">
      <w:pPr>
        <w:numPr>
          <w:ilvl w:val="3"/>
          <w:numId w:val="2"/>
        </w:numPr>
        <w:tabs>
          <w:tab w:val="left" w:pos="360"/>
        </w:tabs>
        <w:suppressAutoHyphens/>
        <w:overflowPunct w:val="0"/>
        <w:autoSpaceDE w:val="0"/>
        <w:spacing w:before="240" w:after="24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Zmiana osób wymienionych w ust. 1 i 2 może nastąpić w formie pisemnej, jednak nie stanowi zmiany niniejszej umowy i nie wymaga zawarcia aneksu do umowy.</w:t>
      </w:r>
    </w:p>
    <w:p w14:paraId="264C615D" w14:textId="647C29F9" w:rsidR="00281F4A" w:rsidRPr="00D558C4" w:rsidRDefault="000C0361"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14</w:t>
      </w:r>
      <w:r w:rsidR="0096479D" w:rsidRPr="00D558C4">
        <w:rPr>
          <w:rFonts w:ascii="Calibri" w:hAnsi="Calibri" w:cs="Calibri"/>
          <w:b/>
          <w:sz w:val="22"/>
          <w:szCs w:val="22"/>
        </w:rPr>
        <w:t xml:space="preserve"> </w:t>
      </w:r>
      <w:r w:rsidR="00281F4A" w:rsidRPr="00D558C4">
        <w:rPr>
          <w:rFonts w:ascii="Calibri" w:hAnsi="Calibri" w:cs="Calibri"/>
          <w:b/>
          <w:sz w:val="22"/>
          <w:szCs w:val="22"/>
        </w:rPr>
        <w:t>Adres i doręczenia</w:t>
      </w:r>
    </w:p>
    <w:p w14:paraId="5B3FE3C8" w14:textId="77777777" w:rsidR="00281F4A" w:rsidRPr="00D558C4" w:rsidRDefault="00281F4A" w:rsidP="00D558C4">
      <w:pPr>
        <w:numPr>
          <w:ilvl w:val="3"/>
          <w:numId w:val="3"/>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Strony prowadzić będą wszelką korespondencję, itp. na piśmie lub w formie elektronicznej.</w:t>
      </w:r>
    </w:p>
    <w:p w14:paraId="3D1255EF" w14:textId="77777777" w:rsidR="00281F4A" w:rsidRPr="00D558C4" w:rsidRDefault="00281F4A" w:rsidP="00D558C4">
      <w:pPr>
        <w:numPr>
          <w:ilvl w:val="3"/>
          <w:numId w:val="3"/>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snapToGrid w:val="0"/>
          <w:lang w:eastAsia="pl-PL"/>
        </w:rPr>
        <w:t>Wszelka korespondencja pomiędzy stronami będzie kierowana na adresy:</w:t>
      </w:r>
    </w:p>
    <w:p w14:paraId="03778958" w14:textId="77777777" w:rsidR="00281F4A" w:rsidRPr="00D558C4" w:rsidRDefault="00281F4A" w:rsidP="00D558C4">
      <w:pPr>
        <w:tabs>
          <w:tab w:val="num" w:pos="1896"/>
        </w:tabs>
        <w:autoSpaceDN w:val="0"/>
        <w:spacing w:before="240" w:after="0" w:line="300" w:lineRule="auto"/>
        <w:ind w:left="360"/>
        <w:rPr>
          <w:rFonts w:ascii="Calibri" w:eastAsia="Times New Roman" w:hAnsi="Calibri" w:cs="Calibri"/>
          <w:lang w:eastAsia="pl-PL"/>
        </w:rPr>
      </w:pPr>
      <w:r w:rsidRPr="00D558C4">
        <w:rPr>
          <w:rFonts w:ascii="Calibri" w:eastAsia="Times New Roman" w:hAnsi="Calibri" w:cs="Calibri"/>
          <w:lang w:eastAsia="pl-PL"/>
        </w:rPr>
        <w:t>Zamawiającego: Zespół Żłobków m.st. Warszawy</w:t>
      </w:r>
    </w:p>
    <w:p w14:paraId="1BDCAE71" w14:textId="77777777" w:rsidR="00281F4A" w:rsidRPr="00D558C4" w:rsidRDefault="00281F4A" w:rsidP="00D558C4">
      <w:pPr>
        <w:tabs>
          <w:tab w:val="num" w:pos="1896"/>
        </w:tabs>
        <w:autoSpaceDN w:val="0"/>
        <w:spacing w:before="240" w:after="0" w:line="300" w:lineRule="auto"/>
        <w:ind w:left="1918"/>
        <w:rPr>
          <w:rFonts w:ascii="Calibri" w:eastAsia="Times New Roman" w:hAnsi="Calibri" w:cs="Calibri"/>
          <w:lang w:eastAsia="pl-PL"/>
        </w:rPr>
      </w:pPr>
      <w:r w:rsidRPr="00D558C4">
        <w:rPr>
          <w:rFonts w:ascii="Calibri" w:eastAsia="Times New Roman" w:hAnsi="Calibri" w:cs="Calibri"/>
          <w:lang w:eastAsia="pl-PL"/>
        </w:rPr>
        <w:t>ul. Belgijska 4</w:t>
      </w:r>
    </w:p>
    <w:p w14:paraId="7C1CE4BD" w14:textId="77777777" w:rsidR="00281F4A" w:rsidRPr="00D558C4" w:rsidRDefault="00281F4A" w:rsidP="00D558C4">
      <w:pPr>
        <w:tabs>
          <w:tab w:val="num" w:pos="1896"/>
        </w:tabs>
        <w:autoSpaceDN w:val="0"/>
        <w:spacing w:before="240" w:after="0" w:line="300" w:lineRule="auto"/>
        <w:ind w:left="1918"/>
        <w:rPr>
          <w:rFonts w:ascii="Calibri" w:eastAsia="Times New Roman" w:hAnsi="Calibri" w:cs="Calibri"/>
          <w:lang w:eastAsia="pl-PL"/>
        </w:rPr>
      </w:pPr>
      <w:r w:rsidRPr="00D558C4">
        <w:rPr>
          <w:rFonts w:ascii="Calibri" w:eastAsia="Times New Roman" w:hAnsi="Calibri" w:cs="Calibri"/>
          <w:lang w:eastAsia="pl-PL"/>
        </w:rPr>
        <w:t>02-511 Warszawa</w:t>
      </w:r>
    </w:p>
    <w:p w14:paraId="7B800FA2" w14:textId="77777777" w:rsidR="00281F4A" w:rsidRPr="00D558C4" w:rsidRDefault="00281F4A" w:rsidP="00D558C4">
      <w:pPr>
        <w:tabs>
          <w:tab w:val="num" w:pos="1896"/>
        </w:tabs>
        <w:autoSpaceDN w:val="0"/>
        <w:spacing w:before="240" w:after="0" w:line="300" w:lineRule="auto"/>
        <w:ind w:left="1918"/>
        <w:rPr>
          <w:rFonts w:ascii="Calibri" w:eastAsia="Times New Roman" w:hAnsi="Calibri" w:cs="Calibri"/>
          <w:lang w:eastAsia="pl-PL"/>
        </w:rPr>
      </w:pPr>
      <w:r w:rsidRPr="00D558C4">
        <w:rPr>
          <w:rFonts w:ascii="Calibri" w:eastAsia="Times New Roman" w:hAnsi="Calibri" w:cs="Calibri"/>
          <w:lang w:eastAsia="pl-PL"/>
        </w:rPr>
        <w:t>tel. 0 22 277 52 00</w:t>
      </w:r>
    </w:p>
    <w:p w14:paraId="7AE4A61F" w14:textId="77777777" w:rsidR="00281F4A" w:rsidRPr="00D558C4" w:rsidRDefault="00281F4A" w:rsidP="00D558C4">
      <w:pPr>
        <w:tabs>
          <w:tab w:val="num" w:pos="1896"/>
        </w:tabs>
        <w:autoSpaceDN w:val="0"/>
        <w:spacing w:before="240" w:after="0" w:line="300" w:lineRule="auto"/>
        <w:ind w:left="1918"/>
        <w:rPr>
          <w:rFonts w:ascii="Calibri" w:eastAsia="Times New Roman" w:hAnsi="Calibri" w:cs="Calibri"/>
          <w:lang w:eastAsia="pl-PL"/>
        </w:rPr>
      </w:pPr>
      <w:r w:rsidRPr="00D558C4">
        <w:rPr>
          <w:rFonts w:ascii="Calibri" w:eastAsia="Times New Roman" w:hAnsi="Calibri" w:cs="Calibri"/>
          <w:lang w:eastAsia="pl-PL"/>
        </w:rPr>
        <w:t>fax 0 22 277 52 02</w:t>
      </w:r>
    </w:p>
    <w:p w14:paraId="30C5DF3C" w14:textId="77777777" w:rsidR="00281F4A" w:rsidRPr="00D558C4" w:rsidRDefault="0074137B" w:rsidP="00D558C4">
      <w:pPr>
        <w:tabs>
          <w:tab w:val="num" w:pos="1896"/>
        </w:tabs>
        <w:autoSpaceDN w:val="0"/>
        <w:spacing w:before="240" w:after="0" w:line="300" w:lineRule="auto"/>
        <w:ind w:left="1918"/>
        <w:rPr>
          <w:rFonts w:ascii="Calibri" w:eastAsia="Times New Roman" w:hAnsi="Calibri" w:cs="Calibri"/>
          <w:lang w:eastAsia="pl-PL"/>
        </w:rPr>
      </w:pPr>
      <w:hyperlink r:id="rId9" w:history="1">
        <w:r w:rsidR="00281F4A" w:rsidRPr="00D558C4">
          <w:rPr>
            <w:rFonts w:ascii="Calibri" w:eastAsia="Times New Roman" w:hAnsi="Calibri" w:cs="Calibri"/>
            <w:u w:val="single"/>
            <w:shd w:val="clear" w:color="auto" w:fill="FFFFFF"/>
            <w:lang w:eastAsia="pl-PL"/>
          </w:rPr>
          <w:t>sekretariat.zespolzlobkow@um.warszawa.pl</w:t>
        </w:r>
      </w:hyperlink>
    </w:p>
    <w:p w14:paraId="6ACDF401" w14:textId="28B44170" w:rsidR="006813C4" w:rsidRPr="00D558C4" w:rsidRDefault="00281F4A" w:rsidP="00D558C4">
      <w:pPr>
        <w:tabs>
          <w:tab w:val="num" w:pos="1896"/>
        </w:tabs>
        <w:autoSpaceDN w:val="0"/>
        <w:spacing w:before="240" w:after="0" w:line="300" w:lineRule="auto"/>
        <w:ind w:left="360"/>
        <w:rPr>
          <w:rFonts w:ascii="Calibri" w:eastAsia="Times New Roman" w:hAnsi="Calibri" w:cs="Calibri"/>
          <w:lang w:eastAsia="pl-PL"/>
        </w:rPr>
      </w:pPr>
      <w:r w:rsidRPr="00D558C4">
        <w:rPr>
          <w:rFonts w:ascii="Calibri" w:eastAsia="Times New Roman" w:hAnsi="Calibri" w:cs="Calibri"/>
          <w:lang w:eastAsia="pl-PL"/>
        </w:rPr>
        <w:t xml:space="preserve">Wykonawcy: </w:t>
      </w:r>
      <w:r w:rsidR="00AB039C" w:rsidRPr="00D558C4">
        <w:rPr>
          <w:rFonts w:ascii="Calibri" w:eastAsia="Times New Roman" w:hAnsi="Calibri" w:cs="Calibri"/>
          <w:lang w:eastAsia="pl-PL"/>
        </w:rPr>
        <w:t xml:space="preserve">      </w:t>
      </w:r>
      <w:r w:rsidR="006813C4" w:rsidRPr="00D558C4">
        <w:rPr>
          <w:rFonts w:ascii="Calibri" w:eastAsia="Times New Roman" w:hAnsi="Calibri" w:cs="Calibri"/>
          <w:lang w:eastAsia="pl-PL"/>
        </w:rPr>
        <w:t>………………………………</w:t>
      </w:r>
    </w:p>
    <w:p w14:paraId="29974513" w14:textId="77777777" w:rsidR="00281F4A" w:rsidRPr="00D558C4" w:rsidRDefault="00281F4A" w:rsidP="00D558C4">
      <w:pPr>
        <w:numPr>
          <w:ilvl w:val="3"/>
          <w:numId w:val="3"/>
        </w:numPr>
        <w:suppressAutoHyphens/>
        <w:overflowPunct w:val="0"/>
        <w:autoSpaceDE w:val="0"/>
        <w:spacing w:before="240" w:after="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Skutki prawne wywołuje tylko korespondencja doręczona osobiście, listem poleconym, faksem lub w formie elektronicznej. </w:t>
      </w:r>
    </w:p>
    <w:p w14:paraId="4CA48758" w14:textId="77777777" w:rsidR="000C0361" w:rsidRPr="00D558C4" w:rsidRDefault="00281F4A" w:rsidP="00D558C4">
      <w:pPr>
        <w:numPr>
          <w:ilvl w:val="3"/>
          <w:numId w:val="3"/>
        </w:numPr>
        <w:suppressAutoHyphens/>
        <w:overflowPunct w:val="0"/>
        <w:autoSpaceDE w:val="0"/>
        <w:spacing w:before="240" w:after="240" w:line="300" w:lineRule="auto"/>
        <w:ind w:left="360"/>
        <w:textAlignment w:val="baseline"/>
        <w:rPr>
          <w:rFonts w:ascii="Calibri" w:eastAsia="Times New Roman" w:hAnsi="Calibri" w:cs="Calibri"/>
          <w:lang w:eastAsia="pl-PL"/>
        </w:rPr>
      </w:pPr>
      <w:r w:rsidRPr="00D558C4">
        <w:rPr>
          <w:rFonts w:ascii="Calibri" w:eastAsia="Times New Roman" w:hAnsi="Calibri" w:cs="Calibri"/>
          <w:lang w:eastAsia="pl-PL"/>
        </w:rPr>
        <w:t xml:space="preserve">Strony zobowiązane są niezwłocznie zawiadamiać się o każdorazowej zmianie adresu miejsca siedziby oraz numerów telefonów i telefaksów. W razie zaniedbania tego obowiązku pismo przesłane </w:t>
      </w:r>
      <w:r w:rsidRPr="00D558C4">
        <w:rPr>
          <w:rFonts w:ascii="Calibri" w:eastAsia="Times New Roman" w:hAnsi="Calibri" w:cs="Calibri"/>
          <w:lang w:eastAsia="pl-PL"/>
        </w:rPr>
        <w:lastRenderedPageBreak/>
        <w:t>pod ostatnio wskazany przez Stronę adres i zwrócone z adnotacją o niemożności doręczenia pozostawia się w dokumentach ze skutkiem doręczenia.</w:t>
      </w:r>
    </w:p>
    <w:p w14:paraId="5C399F82" w14:textId="503F9EAA" w:rsidR="00281F4A" w:rsidRPr="00D558C4" w:rsidRDefault="000C0361" w:rsidP="00D558C4">
      <w:pPr>
        <w:suppressAutoHyphens/>
        <w:overflowPunct w:val="0"/>
        <w:autoSpaceDE w:val="0"/>
        <w:spacing w:before="240" w:after="240" w:line="300" w:lineRule="auto"/>
        <w:jc w:val="center"/>
        <w:textAlignment w:val="baseline"/>
        <w:rPr>
          <w:rFonts w:ascii="Calibri" w:eastAsia="Times New Roman" w:hAnsi="Calibri" w:cs="Calibri"/>
          <w:b/>
          <w:lang w:eastAsia="pl-PL"/>
        </w:rPr>
      </w:pPr>
      <w:r w:rsidRPr="00D558C4">
        <w:rPr>
          <w:rFonts w:ascii="Calibri" w:hAnsi="Calibri" w:cs="Calibri"/>
          <w:b/>
        </w:rPr>
        <w:t>§ 15</w:t>
      </w:r>
      <w:r w:rsidR="0096479D" w:rsidRPr="00D558C4">
        <w:rPr>
          <w:rFonts w:ascii="Calibri" w:hAnsi="Calibri" w:cs="Calibri"/>
          <w:b/>
        </w:rPr>
        <w:t xml:space="preserve"> </w:t>
      </w:r>
      <w:r w:rsidR="00D27481" w:rsidRPr="00D558C4">
        <w:rPr>
          <w:rFonts w:ascii="Calibri" w:hAnsi="Calibri" w:cs="Calibri"/>
          <w:b/>
        </w:rPr>
        <w:t xml:space="preserve">Odstąpienie od </w:t>
      </w:r>
      <w:r w:rsidR="00281F4A" w:rsidRPr="00D558C4">
        <w:rPr>
          <w:rFonts w:ascii="Calibri" w:hAnsi="Calibri" w:cs="Calibri"/>
          <w:b/>
        </w:rPr>
        <w:t>umowy</w:t>
      </w:r>
    </w:p>
    <w:p w14:paraId="2A6B2689" w14:textId="38BFDF57" w:rsidR="006813C4" w:rsidRPr="00D558C4" w:rsidRDefault="00AA2328" w:rsidP="00D558C4">
      <w:pPr>
        <w:widowControl w:val="0"/>
        <w:numPr>
          <w:ilvl w:val="0"/>
          <w:numId w:val="4"/>
        </w:numPr>
        <w:suppressAutoHyphens/>
        <w:overflowPunct w:val="0"/>
        <w:autoSpaceDE w:val="0"/>
        <w:spacing w:before="240" w:after="0" w:line="300" w:lineRule="auto"/>
        <w:ind w:left="360" w:hanging="340"/>
        <w:textAlignment w:val="baseline"/>
        <w:rPr>
          <w:rFonts w:ascii="Calibri" w:eastAsia="Times New Roman" w:hAnsi="Calibri" w:cs="Calibri"/>
          <w:lang w:eastAsia="x-none"/>
        </w:rPr>
      </w:pPr>
      <w:r w:rsidRPr="00D558C4">
        <w:rPr>
          <w:rFonts w:ascii="Calibri" w:eastAsia="Times New Roman" w:hAnsi="Calibri" w:cs="Calibri"/>
          <w:lang w:eastAsia="x-none"/>
        </w:rPr>
        <w:t>Zamawiający może odstąpić od umowy w terminie 30 dni od dnia powzięcia wiadomości o</w:t>
      </w:r>
      <w:r w:rsidR="006813C4" w:rsidRPr="00D558C4">
        <w:rPr>
          <w:rFonts w:ascii="Calibri" w:eastAsia="Times New Roman" w:hAnsi="Calibri" w:cs="Calibri"/>
          <w:lang w:eastAsia="x-none"/>
        </w:rPr>
        <w:t xml:space="preserve"> zaistnieni</w:t>
      </w:r>
      <w:r w:rsidRPr="00D558C4">
        <w:rPr>
          <w:rFonts w:ascii="Calibri" w:eastAsia="Times New Roman" w:hAnsi="Calibri" w:cs="Calibri"/>
          <w:lang w:eastAsia="x-none"/>
        </w:rPr>
        <w:t>u</w:t>
      </w:r>
      <w:r w:rsidR="006813C4" w:rsidRPr="00D558C4">
        <w:rPr>
          <w:rFonts w:ascii="Calibri" w:eastAsia="Times New Roman" w:hAnsi="Calibri" w:cs="Calibri"/>
          <w:lang w:eastAsia="x-none"/>
        </w:rPr>
        <w:t xml:space="preserve">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2D0623" w:rsidRPr="00D558C4">
        <w:rPr>
          <w:rFonts w:ascii="Calibri" w:eastAsia="Times New Roman" w:hAnsi="Calibri" w:cs="Calibri"/>
          <w:lang w:eastAsia="x-none"/>
        </w:rPr>
        <w:t>.</w:t>
      </w:r>
      <w:r w:rsidR="006813C4" w:rsidRPr="00D558C4">
        <w:rPr>
          <w:rFonts w:ascii="Calibri" w:eastAsia="Times New Roman" w:hAnsi="Calibri" w:cs="Calibri"/>
          <w:lang w:eastAsia="x-none"/>
        </w:rPr>
        <w:t xml:space="preserve"> </w:t>
      </w:r>
    </w:p>
    <w:p w14:paraId="58F89FBB" w14:textId="18ECCB88" w:rsidR="00281F4A" w:rsidRPr="00D558C4" w:rsidRDefault="00281F4A" w:rsidP="00D558C4">
      <w:pPr>
        <w:widowControl w:val="0"/>
        <w:numPr>
          <w:ilvl w:val="0"/>
          <w:numId w:val="4"/>
        </w:numPr>
        <w:tabs>
          <w:tab w:val="left" w:pos="360"/>
          <w:tab w:val="num" w:pos="720"/>
        </w:tabs>
        <w:suppressAutoHyphens/>
        <w:overflowPunct w:val="0"/>
        <w:autoSpaceDE w:val="0"/>
        <w:spacing w:before="240" w:after="0" w:line="300" w:lineRule="auto"/>
        <w:ind w:left="360" w:hanging="340"/>
        <w:textAlignment w:val="baseline"/>
        <w:rPr>
          <w:rFonts w:ascii="Calibri" w:eastAsia="Times New Roman" w:hAnsi="Calibri" w:cs="Calibri"/>
          <w:lang w:eastAsia="x-none"/>
        </w:rPr>
      </w:pPr>
      <w:r w:rsidRPr="00D558C4">
        <w:rPr>
          <w:rFonts w:ascii="Calibri" w:eastAsia="Times New Roman" w:hAnsi="Calibri" w:cs="Calibri"/>
          <w:lang w:eastAsia="x-none"/>
        </w:rPr>
        <w:t>Zamawiający może odstąpić od umowy</w:t>
      </w:r>
      <w:r w:rsidR="00FF1B77" w:rsidRPr="00D558C4">
        <w:rPr>
          <w:rFonts w:ascii="Calibri" w:eastAsia="Times New Roman" w:hAnsi="Calibri" w:cs="Calibri"/>
          <w:lang w:eastAsia="x-none"/>
        </w:rPr>
        <w:t xml:space="preserve"> w terminie 30 dni od daty powzięcia informacji</w:t>
      </w:r>
      <w:r w:rsidRPr="00D558C4">
        <w:rPr>
          <w:rFonts w:ascii="Calibri" w:eastAsia="Times New Roman" w:hAnsi="Calibri" w:cs="Calibri"/>
          <w:lang w:eastAsia="x-none"/>
        </w:rPr>
        <w:t xml:space="preserve"> jeżeli Wykonawca:</w:t>
      </w:r>
    </w:p>
    <w:p w14:paraId="5514BA86" w14:textId="5A007615" w:rsidR="00281F4A" w:rsidRPr="00D558C4" w:rsidRDefault="00281F4A" w:rsidP="00D558C4">
      <w:pPr>
        <w:widowControl w:val="0"/>
        <w:numPr>
          <w:ilvl w:val="0"/>
          <w:numId w:val="21"/>
        </w:numPr>
        <w:tabs>
          <w:tab w:val="left" w:pos="720"/>
        </w:tabs>
        <w:suppressAutoHyphens/>
        <w:overflowPunct w:val="0"/>
        <w:autoSpaceDE w:val="0"/>
        <w:spacing w:before="240" w:after="0" w:line="300" w:lineRule="auto"/>
        <w:textAlignment w:val="baseline"/>
        <w:rPr>
          <w:rFonts w:ascii="Calibri" w:eastAsia="Times New Roman" w:hAnsi="Calibri" w:cs="Calibri"/>
          <w:lang w:eastAsia="x-none"/>
        </w:rPr>
      </w:pPr>
      <w:r w:rsidRPr="00D558C4">
        <w:rPr>
          <w:rFonts w:ascii="Calibri" w:eastAsia="Times New Roman" w:hAnsi="Calibri" w:cs="Calibri"/>
          <w:lang w:eastAsia="x-none"/>
        </w:rPr>
        <w:t xml:space="preserve">opóźnia się z wykonaniem i dostarczeniem </w:t>
      </w:r>
      <w:r w:rsidR="000C0361" w:rsidRPr="00D558C4">
        <w:rPr>
          <w:rFonts w:ascii="Calibri" w:eastAsia="Times New Roman" w:hAnsi="Calibri" w:cs="Calibri"/>
          <w:lang w:eastAsia="x-none"/>
        </w:rPr>
        <w:t>próbek</w:t>
      </w:r>
      <w:r w:rsidRPr="00D558C4">
        <w:rPr>
          <w:rFonts w:ascii="Calibri" w:eastAsia="Times New Roman" w:hAnsi="Calibri" w:cs="Calibri"/>
          <w:lang w:eastAsia="x-none"/>
        </w:rPr>
        <w:t xml:space="preserve"> ubrań, o co najmniej 7 dni od upływu  terminu, o którym mowa w § 1 ust</w:t>
      </w:r>
      <w:r w:rsidR="00233DD9" w:rsidRPr="00D558C4">
        <w:rPr>
          <w:rFonts w:ascii="Calibri" w:eastAsia="Times New Roman" w:hAnsi="Calibri" w:cs="Calibri"/>
          <w:lang w:eastAsia="x-none"/>
        </w:rPr>
        <w:t>.</w:t>
      </w:r>
      <w:r w:rsidRPr="00D558C4">
        <w:rPr>
          <w:rFonts w:ascii="Calibri" w:eastAsia="Times New Roman" w:hAnsi="Calibri" w:cs="Calibri"/>
          <w:lang w:eastAsia="x-none"/>
        </w:rPr>
        <w:t xml:space="preserve"> 3 pkt 1,</w:t>
      </w:r>
    </w:p>
    <w:p w14:paraId="17448E9C" w14:textId="4B051506" w:rsidR="00281F4A" w:rsidRPr="00D558C4" w:rsidRDefault="00281F4A" w:rsidP="00D558C4">
      <w:pPr>
        <w:widowControl w:val="0"/>
        <w:numPr>
          <w:ilvl w:val="0"/>
          <w:numId w:val="21"/>
        </w:numPr>
        <w:tabs>
          <w:tab w:val="left" w:pos="720"/>
        </w:tabs>
        <w:suppressAutoHyphens/>
        <w:overflowPunct w:val="0"/>
        <w:autoSpaceDE w:val="0"/>
        <w:spacing w:before="240" w:after="0" w:line="300" w:lineRule="auto"/>
        <w:textAlignment w:val="baseline"/>
        <w:rPr>
          <w:rFonts w:ascii="Calibri" w:eastAsia="Times New Roman" w:hAnsi="Calibri" w:cs="Calibri"/>
          <w:lang w:eastAsia="x-none"/>
        </w:rPr>
      </w:pPr>
      <w:r w:rsidRPr="00D558C4">
        <w:rPr>
          <w:rFonts w:ascii="Calibri" w:eastAsia="Times New Roman" w:hAnsi="Calibri" w:cs="Calibri"/>
          <w:lang w:eastAsia="x-none"/>
        </w:rPr>
        <w:t xml:space="preserve">rażąco zaniedbuje, </w:t>
      </w:r>
      <w:r w:rsidR="00AB039C" w:rsidRPr="00D558C4">
        <w:rPr>
          <w:rFonts w:ascii="Calibri" w:eastAsia="Times New Roman" w:hAnsi="Calibri" w:cs="Calibri"/>
          <w:lang w:eastAsia="x-none"/>
        </w:rPr>
        <w:t>nie wykonuje</w:t>
      </w:r>
      <w:r w:rsidRPr="00D558C4">
        <w:rPr>
          <w:rFonts w:ascii="Calibri" w:eastAsia="Times New Roman" w:hAnsi="Calibri" w:cs="Calibri"/>
          <w:lang w:eastAsia="x-none"/>
        </w:rPr>
        <w:t xml:space="preserve"> lub nienależycie wykonuje obowiązki i zobowiązania wynikające z umowy (po wezwaniu Wykonawcy do usunięcia nieprawidłowości i bezskutecznym upływie 3 dni od dnia przekazania Wykonawcy pisemnego wezwania Zamawiającemu służy prawo do odstąpienia od umowy).</w:t>
      </w:r>
    </w:p>
    <w:p w14:paraId="64958C51" w14:textId="3F594AA1" w:rsidR="00281F4A" w:rsidRPr="00D558C4" w:rsidRDefault="00281F4A" w:rsidP="00D558C4">
      <w:pPr>
        <w:numPr>
          <w:ilvl w:val="0"/>
          <w:numId w:val="5"/>
        </w:numPr>
        <w:suppressAutoHyphens/>
        <w:overflowPunct w:val="0"/>
        <w:autoSpaceDE w:val="0"/>
        <w:spacing w:before="240" w:after="0" w:line="300" w:lineRule="auto"/>
        <w:textAlignment w:val="baseline"/>
        <w:rPr>
          <w:rFonts w:ascii="Calibri" w:eastAsia="Times New Roman" w:hAnsi="Calibri" w:cs="Calibri"/>
          <w:lang w:eastAsia="pl-PL"/>
        </w:rPr>
      </w:pPr>
      <w:r w:rsidRPr="00D558C4">
        <w:rPr>
          <w:rFonts w:ascii="Calibri" w:eastAsia="Times New Roman" w:hAnsi="Calibri" w:cs="Calibri"/>
          <w:lang w:eastAsia="pl-PL"/>
        </w:rPr>
        <w:t xml:space="preserve">W przypadku </w:t>
      </w:r>
      <w:r w:rsidR="00D107ED" w:rsidRPr="00D558C4">
        <w:rPr>
          <w:rFonts w:ascii="Calibri" w:eastAsia="Times New Roman" w:hAnsi="Calibri" w:cs="Calibri"/>
          <w:lang w:eastAsia="pl-PL"/>
        </w:rPr>
        <w:t xml:space="preserve">odstąpienia od umowy </w:t>
      </w:r>
      <w:r w:rsidR="006C1A5C" w:rsidRPr="00D558C4">
        <w:rPr>
          <w:rFonts w:ascii="Calibri" w:eastAsia="Times New Roman" w:hAnsi="Calibri" w:cs="Calibri"/>
          <w:lang w:eastAsia="pl-PL"/>
        </w:rPr>
        <w:t xml:space="preserve">lub jej </w:t>
      </w:r>
      <w:r w:rsidRPr="00D558C4">
        <w:rPr>
          <w:rFonts w:ascii="Calibri" w:eastAsia="Times New Roman" w:hAnsi="Calibri" w:cs="Calibri"/>
          <w:lang w:eastAsia="pl-PL"/>
        </w:rPr>
        <w:t xml:space="preserve">rozwiązania </w:t>
      </w:r>
      <w:r w:rsidR="006C1A5C" w:rsidRPr="00D558C4">
        <w:rPr>
          <w:rFonts w:ascii="Calibri" w:eastAsia="Times New Roman" w:hAnsi="Calibri" w:cs="Calibri"/>
          <w:lang w:eastAsia="pl-PL"/>
        </w:rPr>
        <w:t>na podstawie  § 18 ust. 4 - S</w:t>
      </w:r>
      <w:r w:rsidRPr="00D558C4">
        <w:rPr>
          <w:rFonts w:ascii="Calibri" w:eastAsia="Times New Roman" w:hAnsi="Calibri" w:cs="Calibri"/>
          <w:lang w:eastAsia="pl-PL"/>
        </w:rPr>
        <w:t>trony zobowiązane są do:</w:t>
      </w:r>
    </w:p>
    <w:p w14:paraId="5834E7A6" w14:textId="77777777" w:rsidR="00281F4A" w:rsidRPr="00D558C4" w:rsidRDefault="00281F4A" w:rsidP="00D558C4">
      <w:pPr>
        <w:numPr>
          <w:ilvl w:val="1"/>
          <w:numId w:val="5"/>
        </w:numPr>
        <w:tabs>
          <w:tab w:val="num" w:pos="720"/>
        </w:tabs>
        <w:suppressAutoHyphens/>
        <w:overflowPunct w:val="0"/>
        <w:autoSpaceDE w:val="0"/>
        <w:spacing w:before="240" w:after="0" w:line="300" w:lineRule="auto"/>
        <w:ind w:left="720" w:hanging="280"/>
        <w:textAlignment w:val="baseline"/>
        <w:rPr>
          <w:rFonts w:ascii="Calibri" w:eastAsia="Times New Roman" w:hAnsi="Calibri" w:cs="Calibri"/>
          <w:lang w:eastAsia="pl-PL"/>
        </w:rPr>
      </w:pPr>
      <w:r w:rsidRPr="00D558C4">
        <w:rPr>
          <w:rFonts w:ascii="Calibri" w:eastAsia="Times New Roman" w:hAnsi="Calibri" w:cs="Calibri"/>
          <w:lang w:eastAsia="pl-PL"/>
        </w:rPr>
        <w:t>dokonania odbioru przedmiotu umowy dla stanu na dzień rozwiązania umowy;</w:t>
      </w:r>
    </w:p>
    <w:p w14:paraId="00A7BE8C" w14:textId="77777777" w:rsidR="00281F4A" w:rsidRPr="00D558C4" w:rsidRDefault="00281F4A" w:rsidP="00D558C4">
      <w:pPr>
        <w:numPr>
          <w:ilvl w:val="1"/>
          <w:numId w:val="5"/>
        </w:numPr>
        <w:tabs>
          <w:tab w:val="num" w:pos="720"/>
        </w:tabs>
        <w:suppressAutoHyphens/>
        <w:overflowPunct w:val="0"/>
        <w:autoSpaceDE w:val="0"/>
        <w:spacing w:before="240" w:after="240" w:line="300" w:lineRule="auto"/>
        <w:ind w:left="720" w:hanging="280"/>
        <w:textAlignment w:val="baseline"/>
        <w:rPr>
          <w:rFonts w:ascii="Calibri" w:eastAsia="Times New Roman" w:hAnsi="Calibri" w:cs="Calibri"/>
          <w:lang w:eastAsia="pl-PL"/>
        </w:rPr>
      </w:pPr>
      <w:r w:rsidRPr="00D558C4">
        <w:rPr>
          <w:rFonts w:ascii="Calibri" w:eastAsia="Times New Roman" w:hAnsi="Calibri" w:cs="Calibri"/>
          <w:lang w:eastAsia="pl-PL"/>
        </w:rPr>
        <w:t xml:space="preserve">zapłaty należnego na dzień rozwiązania umowy wynagrodzenia, zgodnie z zasadami określonymi w umowie. </w:t>
      </w:r>
    </w:p>
    <w:p w14:paraId="0A059D87" w14:textId="6F3B1E11" w:rsidR="00281F4A" w:rsidRPr="00D558C4" w:rsidRDefault="000C0361"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16</w:t>
      </w:r>
      <w:r w:rsidR="0096479D" w:rsidRPr="00D558C4">
        <w:rPr>
          <w:rFonts w:ascii="Calibri" w:hAnsi="Calibri" w:cs="Calibri"/>
          <w:b/>
          <w:sz w:val="22"/>
          <w:szCs w:val="22"/>
        </w:rPr>
        <w:t xml:space="preserve"> </w:t>
      </w:r>
      <w:r w:rsidR="00281F4A" w:rsidRPr="00D558C4">
        <w:rPr>
          <w:rFonts w:ascii="Calibri" w:hAnsi="Calibri" w:cs="Calibri"/>
          <w:b/>
          <w:sz w:val="22"/>
          <w:szCs w:val="22"/>
        </w:rPr>
        <w:t>Kary umowne</w:t>
      </w:r>
    </w:p>
    <w:p w14:paraId="14790336" w14:textId="77DCC9D9" w:rsidR="00281F4A" w:rsidRPr="00D558C4" w:rsidRDefault="00281F4A" w:rsidP="00BF47CB">
      <w:pPr>
        <w:pStyle w:val="Akapitzlist"/>
        <w:numPr>
          <w:ilvl w:val="0"/>
          <w:numId w:val="29"/>
        </w:numPr>
        <w:spacing w:before="240" w:line="300" w:lineRule="auto"/>
        <w:ind w:left="426"/>
        <w:rPr>
          <w:rFonts w:ascii="Calibri" w:hAnsi="Calibri" w:cs="Calibri"/>
          <w:sz w:val="22"/>
          <w:szCs w:val="22"/>
        </w:rPr>
      </w:pPr>
      <w:r w:rsidRPr="00D558C4">
        <w:rPr>
          <w:rFonts w:ascii="Calibri" w:hAnsi="Calibri" w:cs="Calibri"/>
          <w:sz w:val="22"/>
          <w:szCs w:val="22"/>
        </w:rPr>
        <w:t>Strony umowy postanawiają, że wiążącą je formą odszkodowania będą kary umowne z następujących tytułów i w podanych wysokościach:</w:t>
      </w:r>
    </w:p>
    <w:p w14:paraId="017CE6D1" w14:textId="2A63D0B2" w:rsidR="00281F4A" w:rsidRPr="00D558C4" w:rsidRDefault="00281F4A" w:rsidP="00D558C4">
      <w:pPr>
        <w:widowControl w:val="0"/>
        <w:numPr>
          <w:ilvl w:val="0"/>
          <w:numId w:val="6"/>
        </w:numPr>
        <w:tabs>
          <w:tab w:val="left" w:pos="938"/>
        </w:tabs>
        <w:suppressAutoHyphens/>
        <w:overflowPunct w:val="0"/>
        <w:autoSpaceDE w:val="0"/>
        <w:spacing w:before="240" w:after="0" w:line="300" w:lineRule="auto"/>
        <w:textAlignment w:val="baseline"/>
        <w:rPr>
          <w:rFonts w:ascii="Calibri" w:eastAsia="Times New Roman" w:hAnsi="Calibri" w:cs="Calibri"/>
          <w:lang w:eastAsia="x-none"/>
        </w:rPr>
      </w:pPr>
      <w:r w:rsidRPr="00D558C4">
        <w:rPr>
          <w:rFonts w:ascii="Calibri" w:eastAsia="Times New Roman" w:hAnsi="Calibri" w:cs="Calibri"/>
          <w:lang w:eastAsia="x-none"/>
        </w:rPr>
        <w:t xml:space="preserve">w przypadku odstąpienia od umowy </w:t>
      </w:r>
      <w:r w:rsidR="00B55C65" w:rsidRPr="00D558C4">
        <w:rPr>
          <w:rFonts w:ascii="Calibri" w:eastAsia="Times New Roman" w:hAnsi="Calibri" w:cs="Calibri"/>
          <w:lang w:eastAsia="x-none"/>
        </w:rPr>
        <w:t xml:space="preserve">przez </w:t>
      </w:r>
      <w:r w:rsidRPr="00D558C4">
        <w:rPr>
          <w:rFonts w:ascii="Calibri" w:eastAsia="Times New Roman" w:hAnsi="Calibri" w:cs="Calibri"/>
          <w:lang w:eastAsia="x-none"/>
        </w:rPr>
        <w:t xml:space="preserve">Zamawiającego z winy Wykonawcy, Zamawiającemu przysługuje kara umowna w wysokości 10% </w:t>
      </w:r>
      <w:r w:rsidR="00F203CC" w:rsidRPr="00D558C4">
        <w:rPr>
          <w:rFonts w:ascii="Calibri" w:eastAsia="Times New Roman" w:hAnsi="Calibri" w:cs="Calibri"/>
          <w:lang w:eastAsia="x-none"/>
        </w:rPr>
        <w:t xml:space="preserve">(dziesięć procent) </w:t>
      </w:r>
      <w:r w:rsidRPr="00D558C4">
        <w:rPr>
          <w:rFonts w:ascii="Calibri" w:eastAsia="Times New Roman" w:hAnsi="Calibri" w:cs="Calibri"/>
          <w:lang w:eastAsia="x-none"/>
        </w:rPr>
        <w:t>wynagrodzenia Wykonawcy (</w:t>
      </w:r>
      <w:r w:rsidR="00C86E74" w:rsidRPr="00D558C4">
        <w:rPr>
          <w:rFonts w:ascii="Calibri" w:eastAsia="Times New Roman" w:hAnsi="Calibri" w:cs="Calibri"/>
          <w:lang w:eastAsia="x-none"/>
        </w:rPr>
        <w:t>wskazanego w § 6 ust. 1</w:t>
      </w:r>
      <w:r w:rsidRPr="00D558C4">
        <w:rPr>
          <w:rFonts w:ascii="Calibri" w:eastAsia="Times New Roman" w:hAnsi="Calibri" w:cs="Calibri"/>
          <w:lang w:eastAsia="x-none"/>
        </w:rPr>
        <w:t>),</w:t>
      </w:r>
    </w:p>
    <w:p w14:paraId="2FAF9C3F" w14:textId="5249F349" w:rsidR="00281F4A" w:rsidRPr="00D558C4" w:rsidRDefault="00281F4A" w:rsidP="00D558C4">
      <w:pPr>
        <w:widowControl w:val="0"/>
        <w:numPr>
          <w:ilvl w:val="0"/>
          <w:numId w:val="6"/>
        </w:numPr>
        <w:tabs>
          <w:tab w:val="left" w:pos="938"/>
        </w:tabs>
        <w:suppressAutoHyphens/>
        <w:overflowPunct w:val="0"/>
        <w:autoSpaceDE w:val="0"/>
        <w:spacing w:before="240" w:after="0" w:line="300" w:lineRule="auto"/>
        <w:textAlignment w:val="baseline"/>
        <w:rPr>
          <w:rFonts w:ascii="Calibri" w:eastAsia="Times New Roman" w:hAnsi="Calibri" w:cs="Calibri"/>
          <w:lang w:eastAsia="x-none"/>
        </w:rPr>
      </w:pPr>
      <w:r w:rsidRPr="00D558C4">
        <w:rPr>
          <w:rFonts w:ascii="Calibri" w:eastAsia="Times New Roman" w:hAnsi="Calibri" w:cs="Calibri"/>
          <w:lang w:eastAsia="x-none"/>
        </w:rPr>
        <w:t xml:space="preserve">w przypadku odstąpienia od umowy przez Wykonawcę, </w:t>
      </w:r>
      <w:r w:rsidR="00BA7FC1" w:rsidRPr="00D558C4">
        <w:rPr>
          <w:rFonts w:ascii="Calibri" w:eastAsia="Times New Roman" w:hAnsi="Calibri" w:cs="Calibri"/>
          <w:lang w:eastAsia="x-none"/>
        </w:rPr>
        <w:t xml:space="preserve">jeżeli odstąpienie nie jest skutkiem okoliczności, </w:t>
      </w:r>
      <w:r w:rsidR="00BA7FC1" w:rsidRPr="00D558C4">
        <w:rPr>
          <w:rFonts w:ascii="Calibri" w:hAnsi="Calibri" w:cs="Calibri"/>
        </w:rPr>
        <w:t>za które wyłączną odpowiedzialność ponosi Zamawiający,</w:t>
      </w:r>
      <w:r w:rsidR="00BA7FC1" w:rsidRPr="00D558C4">
        <w:rPr>
          <w:rFonts w:ascii="Calibri" w:eastAsia="Times New Roman" w:hAnsi="Calibri" w:cs="Calibri"/>
          <w:lang w:eastAsia="x-none"/>
        </w:rPr>
        <w:t xml:space="preserve"> </w:t>
      </w:r>
      <w:r w:rsidRPr="00D558C4">
        <w:rPr>
          <w:rFonts w:ascii="Calibri" w:eastAsia="Times New Roman" w:hAnsi="Calibri" w:cs="Calibri"/>
          <w:lang w:eastAsia="x-none"/>
        </w:rPr>
        <w:t xml:space="preserve">Zamawiającemu przysługuje kara umowna w wysokości 10% </w:t>
      </w:r>
      <w:r w:rsidR="00F203CC" w:rsidRPr="00D558C4">
        <w:rPr>
          <w:rFonts w:ascii="Calibri" w:eastAsia="Times New Roman" w:hAnsi="Calibri" w:cs="Calibri"/>
          <w:lang w:eastAsia="x-none"/>
        </w:rPr>
        <w:t xml:space="preserve">(dziesięć procent) </w:t>
      </w:r>
      <w:r w:rsidRPr="00D558C4">
        <w:rPr>
          <w:rFonts w:ascii="Calibri" w:eastAsia="Times New Roman" w:hAnsi="Calibri" w:cs="Calibri"/>
          <w:lang w:eastAsia="x-none"/>
        </w:rPr>
        <w:t xml:space="preserve">wynagrodzenia Wykonawcy </w:t>
      </w:r>
      <w:r w:rsidRPr="00D558C4">
        <w:rPr>
          <w:rFonts w:ascii="Calibri" w:eastAsia="Times New Roman" w:hAnsi="Calibri" w:cs="Calibri"/>
          <w:lang w:eastAsia="x-none"/>
        </w:rPr>
        <w:lastRenderedPageBreak/>
        <w:t>(</w:t>
      </w:r>
      <w:r w:rsidR="00C86E74" w:rsidRPr="00D558C4">
        <w:rPr>
          <w:rFonts w:ascii="Calibri" w:eastAsia="Times New Roman" w:hAnsi="Calibri" w:cs="Calibri"/>
          <w:lang w:eastAsia="x-none"/>
        </w:rPr>
        <w:t>wskazanego w §6 ust. 1</w:t>
      </w:r>
      <w:r w:rsidRPr="00D558C4">
        <w:rPr>
          <w:rFonts w:ascii="Calibri" w:eastAsia="Times New Roman" w:hAnsi="Calibri" w:cs="Calibri"/>
          <w:lang w:eastAsia="x-none"/>
        </w:rPr>
        <w:t>),</w:t>
      </w:r>
    </w:p>
    <w:p w14:paraId="3CD7B06F" w14:textId="7A072151" w:rsidR="00F203CC" w:rsidRPr="00D558C4" w:rsidRDefault="00281F4A" w:rsidP="00D558C4">
      <w:pPr>
        <w:widowControl w:val="0"/>
        <w:numPr>
          <w:ilvl w:val="0"/>
          <w:numId w:val="6"/>
        </w:numPr>
        <w:tabs>
          <w:tab w:val="left" w:pos="938"/>
        </w:tabs>
        <w:suppressAutoHyphens/>
        <w:overflowPunct w:val="0"/>
        <w:autoSpaceDE w:val="0"/>
        <w:spacing w:before="240" w:after="0" w:line="300" w:lineRule="auto"/>
        <w:textAlignment w:val="baseline"/>
        <w:rPr>
          <w:rFonts w:ascii="Calibri" w:eastAsia="Times New Roman" w:hAnsi="Calibri" w:cs="Calibri"/>
          <w:lang w:eastAsia="x-none"/>
        </w:rPr>
      </w:pPr>
      <w:r w:rsidRPr="00D558C4">
        <w:rPr>
          <w:rFonts w:ascii="Calibri" w:eastAsia="Times New Roman" w:hAnsi="Calibri" w:cs="Calibri"/>
          <w:lang w:eastAsia="x-none"/>
        </w:rPr>
        <w:t xml:space="preserve">za </w:t>
      </w:r>
      <w:r w:rsidR="00233DD9" w:rsidRPr="00D558C4">
        <w:rPr>
          <w:rFonts w:ascii="Calibri" w:eastAsia="Times New Roman" w:hAnsi="Calibri" w:cs="Calibri"/>
          <w:lang w:eastAsia="x-none"/>
        </w:rPr>
        <w:t xml:space="preserve">zwłokę w </w:t>
      </w:r>
      <w:r w:rsidR="00FB597F" w:rsidRPr="00D558C4">
        <w:rPr>
          <w:rFonts w:ascii="Calibri" w:eastAsia="Times New Roman" w:hAnsi="Calibri" w:cs="Calibri"/>
          <w:lang w:eastAsia="x-none"/>
        </w:rPr>
        <w:t>dostawie</w:t>
      </w:r>
      <w:r w:rsidRPr="00D558C4">
        <w:rPr>
          <w:rFonts w:ascii="Calibri" w:eastAsia="Times New Roman" w:hAnsi="Calibri" w:cs="Calibri"/>
          <w:lang w:eastAsia="x-none"/>
        </w:rPr>
        <w:t xml:space="preserve"> przedmiotu umowy Zamawiającemu przysługuje kara umowna w wysokości 0,2% </w:t>
      </w:r>
      <w:r w:rsidR="00F203CC" w:rsidRPr="00D558C4">
        <w:rPr>
          <w:rFonts w:ascii="Calibri" w:eastAsia="Times New Roman" w:hAnsi="Calibri" w:cs="Calibri"/>
          <w:lang w:eastAsia="x-none"/>
        </w:rPr>
        <w:t xml:space="preserve">(jedna dwudziesta procenta) </w:t>
      </w:r>
      <w:r w:rsidRPr="00D558C4">
        <w:rPr>
          <w:rFonts w:ascii="Calibri" w:eastAsia="Times New Roman" w:hAnsi="Calibri" w:cs="Calibri"/>
          <w:lang w:eastAsia="x-none"/>
        </w:rPr>
        <w:t>wynagrodzenia Wykonawcy (</w:t>
      </w:r>
      <w:r w:rsidR="00C86E74" w:rsidRPr="00D558C4">
        <w:rPr>
          <w:rFonts w:ascii="Calibri" w:eastAsia="Times New Roman" w:hAnsi="Calibri" w:cs="Calibri"/>
          <w:lang w:eastAsia="x-none"/>
        </w:rPr>
        <w:t>wskazanego w §6 ust. 1</w:t>
      </w:r>
      <w:r w:rsidRPr="00D558C4">
        <w:rPr>
          <w:rFonts w:ascii="Calibri" w:eastAsia="Times New Roman" w:hAnsi="Calibri" w:cs="Calibri"/>
          <w:lang w:eastAsia="x-none"/>
        </w:rPr>
        <w:t>) za każdy</w:t>
      </w:r>
      <w:r w:rsidR="00AF54B1" w:rsidRPr="00D558C4">
        <w:rPr>
          <w:rFonts w:ascii="Calibri" w:eastAsia="Times New Roman" w:hAnsi="Calibri" w:cs="Calibri"/>
          <w:lang w:eastAsia="x-none"/>
        </w:rPr>
        <w:t xml:space="preserve"> rozpoczęty</w:t>
      </w:r>
      <w:r w:rsidRPr="00D558C4">
        <w:rPr>
          <w:rFonts w:ascii="Calibri" w:eastAsia="Times New Roman" w:hAnsi="Calibri" w:cs="Calibri"/>
          <w:lang w:eastAsia="x-none"/>
        </w:rPr>
        <w:t xml:space="preserve"> dzień </w:t>
      </w:r>
      <w:r w:rsidR="00233DD9" w:rsidRPr="00D558C4">
        <w:rPr>
          <w:rFonts w:ascii="Calibri" w:eastAsia="Times New Roman" w:hAnsi="Calibri" w:cs="Calibri"/>
          <w:lang w:eastAsia="x-none"/>
        </w:rPr>
        <w:t>zwłoki</w:t>
      </w:r>
      <w:r w:rsidRPr="00D558C4">
        <w:rPr>
          <w:rFonts w:ascii="Calibri" w:eastAsia="Times New Roman" w:hAnsi="Calibri" w:cs="Calibri"/>
          <w:lang w:eastAsia="x-none"/>
        </w:rPr>
        <w:t xml:space="preserve"> (</w:t>
      </w:r>
      <w:r w:rsidR="00F203CC" w:rsidRPr="00D558C4">
        <w:rPr>
          <w:rFonts w:ascii="Calibri" w:eastAsia="Times New Roman" w:hAnsi="Calibri" w:cs="Calibri"/>
          <w:lang w:eastAsia="x-none"/>
        </w:rPr>
        <w:t>bez względu na to czy zwłoka dotyczy pojedynczej pozycji Kalkulacji cenowej, czy całości przedmiotu umowy</w:t>
      </w:r>
      <w:r w:rsidRPr="00D558C4">
        <w:rPr>
          <w:rFonts w:ascii="Calibri" w:eastAsia="Times New Roman" w:hAnsi="Calibri" w:cs="Calibri"/>
          <w:lang w:eastAsia="x-none"/>
        </w:rPr>
        <w:t>),</w:t>
      </w:r>
      <w:r w:rsidR="00AF54B1" w:rsidRPr="00D558C4">
        <w:rPr>
          <w:rFonts w:ascii="Calibri" w:eastAsia="Times New Roman" w:hAnsi="Calibri" w:cs="Calibri"/>
          <w:lang w:eastAsia="x-none"/>
        </w:rPr>
        <w:t xml:space="preserve"> kara umowna dotyczy zwłoki w stosunku do każdego terminu określonego w umowie</w:t>
      </w:r>
      <w:r w:rsidR="00CD38D6" w:rsidRPr="00D558C4">
        <w:rPr>
          <w:rFonts w:ascii="Calibri" w:eastAsia="Times New Roman" w:hAnsi="Calibri" w:cs="Calibri"/>
          <w:lang w:eastAsia="x-none"/>
        </w:rPr>
        <w:t xml:space="preserve"> na wykonanie poszczególnych czynności składających się na obowiązki Wykonawcy, w tym w szczególności wymienionych w § 1 umowy</w:t>
      </w:r>
      <w:r w:rsidR="00AF54B1" w:rsidRPr="00D558C4">
        <w:rPr>
          <w:rFonts w:ascii="Calibri" w:eastAsia="Times New Roman" w:hAnsi="Calibri" w:cs="Calibri"/>
          <w:lang w:eastAsia="x-none"/>
        </w:rPr>
        <w:t>,</w:t>
      </w:r>
    </w:p>
    <w:p w14:paraId="78740089" w14:textId="7E960C8B" w:rsidR="00F203CC" w:rsidRPr="00D558C4" w:rsidRDefault="00F203CC" w:rsidP="00D558C4">
      <w:pPr>
        <w:widowControl w:val="0"/>
        <w:numPr>
          <w:ilvl w:val="0"/>
          <w:numId w:val="6"/>
        </w:numPr>
        <w:tabs>
          <w:tab w:val="left" w:pos="938"/>
        </w:tabs>
        <w:suppressAutoHyphens/>
        <w:overflowPunct w:val="0"/>
        <w:autoSpaceDE w:val="0"/>
        <w:spacing w:before="240" w:after="0" w:line="300" w:lineRule="auto"/>
        <w:textAlignment w:val="baseline"/>
        <w:rPr>
          <w:rFonts w:ascii="Calibri" w:eastAsia="Times New Roman" w:hAnsi="Calibri" w:cs="Calibri"/>
          <w:lang w:eastAsia="x-none"/>
        </w:rPr>
      </w:pPr>
      <w:r w:rsidRPr="00D558C4">
        <w:rPr>
          <w:rFonts w:ascii="Calibri" w:eastAsia="Times New Roman" w:hAnsi="Calibri" w:cs="Calibri"/>
          <w:lang w:eastAsia="x-none"/>
        </w:rPr>
        <w:t>za zwłokę w usunięciu przez Wykonawcę wad stwierdzonych przy odbiorze lub w okresie gwarancji jakości i rękojmi za wady, Zamawiającemu przysługuje kara umowna w wysokości 0,1% (jedna dziesiąta procenta) wynagrodzenia Wykonawcy (</w:t>
      </w:r>
      <w:r w:rsidR="00C86E74" w:rsidRPr="00D558C4">
        <w:rPr>
          <w:rFonts w:ascii="Calibri" w:eastAsia="Times New Roman" w:hAnsi="Calibri" w:cs="Calibri"/>
          <w:lang w:eastAsia="x-none"/>
        </w:rPr>
        <w:t>wskazanego w §6 ust. 1</w:t>
      </w:r>
      <w:r w:rsidRPr="00D558C4">
        <w:rPr>
          <w:rFonts w:ascii="Calibri" w:eastAsia="Times New Roman" w:hAnsi="Calibri" w:cs="Calibri"/>
          <w:lang w:eastAsia="x-none"/>
        </w:rPr>
        <w:t>) za każdy rozpoczęty dzień zwłoki, licząc od dnia wyznaczonego na usunięcie wad (bez względu na to czy zwłoka dotyczy pojedynczej pozycji Kalkulacji cenowej, czy całości przedmiotu umowy),</w:t>
      </w:r>
    </w:p>
    <w:p w14:paraId="30D023FA" w14:textId="7CA1FEEC" w:rsidR="00281F4A" w:rsidRPr="00D558C4" w:rsidRDefault="00281F4A" w:rsidP="00D558C4">
      <w:pPr>
        <w:widowControl w:val="0"/>
        <w:numPr>
          <w:ilvl w:val="0"/>
          <w:numId w:val="6"/>
        </w:numPr>
        <w:suppressAutoHyphens/>
        <w:overflowPunct w:val="0"/>
        <w:autoSpaceDE w:val="0"/>
        <w:spacing w:before="240" w:after="0" w:line="300" w:lineRule="auto"/>
        <w:textAlignment w:val="baseline"/>
        <w:rPr>
          <w:rFonts w:ascii="Calibri" w:eastAsia="Times New Roman" w:hAnsi="Calibri" w:cs="Calibri"/>
          <w:lang w:eastAsia="ar-SA"/>
        </w:rPr>
      </w:pPr>
      <w:r w:rsidRPr="00D558C4">
        <w:rPr>
          <w:rFonts w:ascii="Calibri" w:eastAsia="Times New Roman" w:hAnsi="Calibri" w:cs="Calibri"/>
          <w:lang w:eastAsia="ar-SA"/>
        </w:rPr>
        <w:t xml:space="preserve">w przypadku niespełnienia przez Wykonawcę lub </w:t>
      </w:r>
      <w:r w:rsidR="00450CD7" w:rsidRPr="00D558C4">
        <w:rPr>
          <w:rFonts w:ascii="Calibri" w:eastAsia="Times New Roman" w:hAnsi="Calibri" w:cs="Calibri"/>
          <w:lang w:eastAsia="ar-SA"/>
        </w:rPr>
        <w:t>p</w:t>
      </w:r>
      <w:r w:rsidRPr="00D558C4">
        <w:rPr>
          <w:rFonts w:ascii="Calibri" w:eastAsia="Times New Roman" w:hAnsi="Calibri" w:cs="Calibri"/>
          <w:lang w:eastAsia="ar-SA"/>
        </w:rPr>
        <w:t xml:space="preserve">odwykonawcę wymogu zatrudnienia </w:t>
      </w:r>
      <w:r w:rsidR="0048184B" w:rsidRPr="00D558C4">
        <w:rPr>
          <w:rFonts w:ascii="Calibri" w:eastAsia="Times New Roman" w:hAnsi="Calibri" w:cs="Calibri"/>
          <w:lang w:eastAsia="ar-SA"/>
        </w:rPr>
        <w:t>w </w:t>
      </w:r>
      <w:r w:rsidR="00A43F4D" w:rsidRPr="00D558C4">
        <w:rPr>
          <w:rFonts w:ascii="Calibri" w:eastAsia="Times New Roman" w:hAnsi="Calibri" w:cs="Calibri"/>
          <w:lang w:eastAsia="ar-SA"/>
        </w:rPr>
        <w:t xml:space="preserve">wymiarze czasu pracy wskazanym w § 2 ust. 1 </w:t>
      </w:r>
      <w:r w:rsidRPr="00D558C4">
        <w:rPr>
          <w:rFonts w:ascii="Calibri" w:eastAsia="Times New Roman" w:hAnsi="Calibri" w:cs="Calibri"/>
          <w:lang w:eastAsia="ar-SA"/>
        </w:rPr>
        <w:t>na podstawie umowy o pracę osób wykonujących wskazane w § 2 ust. 1 czynności</w:t>
      </w:r>
      <w:r w:rsidR="00A63EAA" w:rsidRPr="00D558C4">
        <w:rPr>
          <w:rFonts w:ascii="Calibri" w:eastAsia="Times New Roman" w:hAnsi="Calibri" w:cs="Calibri"/>
          <w:lang w:eastAsia="ar-SA"/>
        </w:rPr>
        <w:t>,</w:t>
      </w:r>
      <w:r w:rsidRPr="00D558C4">
        <w:rPr>
          <w:rFonts w:ascii="Calibri" w:eastAsia="Times New Roman" w:hAnsi="Calibri" w:cs="Calibri"/>
          <w:lang w:eastAsia="ar-SA"/>
        </w:rPr>
        <w:t xml:space="preserve"> Wykonawca zapłaci Zamawiającemu karę umowną w wysokości:</w:t>
      </w:r>
    </w:p>
    <w:p w14:paraId="3C00E86A" w14:textId="6DBD9938" w:rsidR="00281F4A" w:rsidRPr="00D558C4" w:rsidRDefault="009022B4" w:rsidP="00D558C4">
      <w:pPr>
        <w:numPr>
          <w:ilvl w:val="0"/>
          <w:numId w:val="9"/>
        </w:numPr>
        <w:suppressAutoHyphens/>
        <w:overflowPunct w:val="0"/>
        <w:autoSpaceDE w:val="0"/>
        <w:spacing w:before="240" w:after="0" w:line="300" w:lineRule="auto"/>
        <w:ind w:left="1134"/>
        <w:textAlignment w:val="baseline"/>
        <w:rPr>
          <w:rFonts w:ascii="Calibri" w:eastAsia="Times New Roman" w:hAnsi="Calibri" w:cs="Calibri"/>
          <w:lang w:eastAsia="pl-PL"/>
        </w:rPr>
      </w:pPr>
      <w:r w:rsidRPr="00D558C4">
        <w:rPr>
          <w:rFonts w:ascii="Calibri" w:eastAsia="Times New Roman" w:hAnsi="Calibri" w:cs="Calibri"/>
          <w:lang w:eastAsia="pl-PL"/>
        </w:rPr>
        <w:t>dwukrotności</w:t>
      </w:r>
      <w:r w:rsidR="00281F4A" w:rsidRPr="00D558C4">
        <w:rPr>
          <w:rFonts w:ascii="Calibri" w:eastAsia="Times New Roman" w:hAnsi="Calibri" w:cs="Calibri"/>
          <w:lang w:eastAsia="pl-PL"/>
        </w:rPr>
        <w:t xml:space="preserve"> minimalnego wynagrodzenia brutto</w:t>
      </w:r>
      <w:r w:rsidR="00990ACC" w:rsidRPr="00D558C4">
        <w:rPr>
          <w:rFonts w:ascii="Calibri" w:eastAsia="Times New Roman" w:hAnsi="Calibri" w:cs="Calibri"/>
          <w:lang w:eastAsia="pl-PL"/>
        </w:rPr>
        <w:t xml:space="preserve"> obowiązującego w dniu zawarcia umowy</w:t>
      </w:r>
      <w:r w:rsidR="00281F4A" w:rsidRPr="00D558C4">
        <w:rPr>
          <w:rFonts w:ascii="Calibri" w:eastAsia="Times New Roman" w:hAnsi="Calibri" w:cs="Calibri"/>
          <w:lang w:eastAsia="pl-PL"/>
        </w:rPr>
        <w:t>, w rozumieniu ustawy z dnia 10 października 2002r. o minimalnym wynagrodzeniu,</w:t>
      </w:r>
      <w:r w:rsidRPr="00D558C4">
        <w:rPr>
          <w:rFonts w:ascii="Calibri" w:eastAsia="Times New Roman" w:hAnsi="Calibri" w:cs="Calibri"/>
          <w:lang w:eastAsia="pl-PL"/>
        </w:rPr>
        <w:t xml:space="preserve"> za </w:t>
      </w:r>
      <w:r w:rsidR="00281F4A" w:rsidRPr="00D558C4">
        <w:rPr>
          <w:rFonts w:ascii="Calibri" w:eastAsia="Times New Roman" w:hAnsi="Calibri" w:cs="Calibri"/>
          <w:lang w:eastAsia="pl-PL"/>
        </w:rPr>
        <w:t xml:space="preserve">każdą osobę, która wykonuje czynności określone w § 2 ust. 1 a nie jest zatrudniona na podstawie umowy o pracę przez Wykonawcę lub </w:t>
      </w:r>
      <w:r w:rsidR="00450CD7" w:rsidRPr="00D558C4">
        <w:rPr>
          <w:rFonts w:ascii="Calibri" w:eastAsia="Times New Roman" w:hAnsi="Calibri" w:cs="Calibri"/>
          <w:lang w:eastAsia="pl-PL"/>
        </w:rPr>
        <w:t>p</w:t>
      </w:r>
      <w:r w:rsidR="00281F4A" w:rsidRPr="00D558C4">
        <w:rPr>
          <w:rFonts w:ascii="Calibri" w:eastAsia="Times New Roman" w:hAnsi="Calibri" w:cs="Calibri"/>
          <w:lang w:eastAsia="pl-PL"/>
        </w:rPr>
        <w:t>odwykonawcę</w:t>
      </w:r>
      <w:r w:rsidRPr="00D558C4">
        <w:rPr>
          <w:rFonts w:ascii="Calibri" w:eastAsia="Times New Roman" w:hAnsi="Calibri" w:cs="Calibri"/>
          <w:lang w:eastAsia="pl-PL"/>
        </w:rPr>
        <w:t xml:space="preserve"> (dotyczy również przypadku zatrudnienia w wymiarze czasu pracy mniejszym niż wskazanym w § 2 ust. 1),</w:t>
      </w:r>
    </w:p>
    <w:p w14:paraId="63F3D99B" w14:textId="170B88EE" w:rsidR="00A54452" w:rsidRPr="00D558C4" w:rsidRDefault="00A54452" w:rsidP="00D558C4">
      <w:pPr>
        <w:numPr>
          <w:ilvl w:val="0"/>
          <w:numId w:val="9"/>
        </w:numPr>
        <w:suppressAutoHyphens/>
        <w:overflowPunct w:val="0"/>
        <w:autoSpaceDE w:val="0"/>
        <w:spacing w:before="240" w:after="0" w:line="300" w:lineRule="auto"/>
        <w:ind w:left="1134"/>
        <w:textAlignment w:val="baseline"/>
        <w:rPr>
          <w:rFonts w:ascii="Calibri" w:eastAsia="Times New Roman" w:hAnsi="Calibri" w:cs="Calibri"/>
          <w:lang w:eastAsia="pl-PL"/>
        </w:rPr>
      </w:pPr>
      <w:r w:rsidRPr="00D558C4">
        <w:rPr>
          <w:rFonts w:ascii="Calibri" w:eastAsia="Times New Roman" w:hAnsi="Calibri" w:cs="Calibri"/>
          <w:lang w:eastAsia="pl-PL"/>
        </w:rPr>
        <w:t>12</w:t>
      </w:r>
      <w:r w:rsidR="000B6C29" w:rsidRPr="00D558C4">
        <w:rPr>
          <w:rFonts w:ascii="Calibri" w:eastAsia="Times New Roman" w:hAnsi="Calibri" w:cs="Calibri"/>
          <w:lang w:eastAsia="pl-PL"/>
        </w:rPr>
        <w:t xml:space="preserve"> 000,00 zł (</w:t>
      </w:r>
      <w:r w:rsidRPr="00D558C4">
        <w:rPr>
          <w:rFonts w:ascii="Calibri" w:eastAsia="Times New Roman" w:hAnsi="Calibri" w:cs="Calibri"/>
          <w:lang w:eastAsia="pl-PL"/>
        </w:rPr>
        <w:t>dwanaście</w:t>
      </w:r>
      <w:r w:rsidR="000B6C29" w:rsidRPr="00D558C4">
        <w:rPr>
          <w:rFonts w:ascii="Calibri" w:eastAsia="Times New Roman" w:hAnsi="Calibri" w:cs="Calibri"/>
          <w:lang w:eastAsia="pl-PL"/>
        </w:rPr>
        <w:t xml:space="preserve"> tysięcy złotych)</w:t>
      </w:r>
      <w:r w:rsidR="00281F4A" w:rsidRPr="00D558C4">
        <w:rPr>
          <w:rFonts w:ascii="Calibri" w:eastAsia="Times New Roman" w:hAnsi="Calibri" w:cs="Calibri"/>
          <w:lang w:eastAsia="pl-PL"/>
        </w:rPr>
        <w:t xml:space="preserve"> </w:t>
      </w:r>
      <w:r w:rsidR="000B6C29" w:rsidRPr="00D558C4">
        <w:rPr>
          <w:rFonts w:ascii="Calibri" w:eastAsia="Times New Roman" w:hAnsi="Calibri" w:cs="Calibri"/>
          <w:lang w:eastAsia="pl-PL"/>
        </w:rPr>
        <w:t>w przypadku</w:t>
      </w:r>
      <w:r w:rsidRPr="00D558C4">
        <w:rPr>
          <w:rFonts w:ascii="Calibri" w:eastAsia="Times New Roman" w:hAnsi="Calibri" w:cs="Calibri"/>
          <w:lang w:eastAsia="pl-PL"/>
        </w:rPr>
        <w:t xml:space="preserve"> niewykazania </w:t>
      </w:r>
      <w:r w:rsidR="000B6C29" w:rsidRPr="00D558C4">
        <w:rPr>
          <w:rFonts w:ascii="Calibri" w:eastAsia="Times New Roman" w:hAnsi="Calibri" w:cs="Calibri"/>
          <w:lang w:eastAsia="pl-PL"/>
        </w:rPr>
        <w:t xml:space="preserve">zatrudnienia </w:t>
      </w:r>
      <w:r w:rsidRPr="00D558C4">
        <w:rPr>
          <w:rFonts w:ascii="Calibri" w:eastAsia="Times New Roman" w:hAnsi="Calibri" w:cs="Calibri"/>
          <w:lang w:eastAsia="pl-PL"/>
        </w:rPr>
        <w:t>osób</w:t>
      </w:r>
      <w:r w:rsidR="000B6C29" w:rsidRPr="00D558C4">
        <w:rPr>
          <w:rFonts w:ascii="Calibri" w:eastAsia="Times New Roman" w:hAnsi="Calibri" w:cs="Calibri"/>
          <w:lang w:eastAsia="pl-PL"/>
        </w:rPr>
        <w:t xml:space="preserve"> do realizacji wszystkich czynności wskazanych w § 2 ust. 1</w:t>
      </w:r>
      <w:r w:rsidRPr="00D558C4">
        <w:rPr>
          <w:rFonts w:ascii="Calibri" w:eastAsia="Times New Roman" w:hAnsi="Calibri" w:cs="Calibri"/>
          <w:lang w:eastAsia="pl-PL"/>
        </w:rPr>
        <w:t xml:space="preserve"> na podstawie umowy o pracę - kara będzie naliczona w przypadku niewykazania zatrudnienia na podstawie umowy o pracę do realizacji chociażby jednego z rodzajów czynności wskazanych w § 2 ust. 1</w:t>
      </w:r>
      <w:r w:rsidR="00450CD7" w:rsidRPr="00D558C4">
        <w:rPr>
          <w:rFonts w:ascii="Calibri" w:eastAsia="Times New Roman" w:hAnsi="Calibri" w:cs="Calibri"/>
          <w:lang w:eastAsia="pl-PL"/>
        </w:rPr>
        <w:t>, przy czym jest to kara łączna, tzn. w razie niewykazania zatrudnienia na podstawie umowy o pracę więcej niż jednego z rodzajów czynności wskazanych w § 2 ust. 1 kara umowna wynosi 12 000,00 zł</w:t>
      </w:r>
      <w:r w:rsidRPr="00D558C4">
        <w:rPr>
          <w:rFonts w:ascii="Calibri" w:eastAsia="Times New Roman" w:hAnsi="Calibri" w:cs="Calibri"/>
          <w:lang w:eastAsia="pl-PL"/>
        </w:rPr>
        <w:t>,</w:t>
      </w:r>
    </w:p>
    <w:p w14:paraId="37F206B0" w14:textId="787C2452" w:rsidR="00F203CC" w:rsidRPr="00D558C4" w:rsidRDefault="00281F4A" w:rsidP="00D558C4">
      <w:pPr>
        <w:numPr>
          <w:ilvl w:val="0"/>
          <w:numId w:val="9"/>
        </w:numPr>
        <w:suppressAutoHyphens/>
        <w:overflowPunct w:val="0"/>
        <w:autoSpaceDE w:val="0"/>
        <w:spacing w:before="240" w:after="0" w:line="300" w:lineRule="auto"/>
        <w:ind w:left="1134"/>
        <w:textAlignment w:val="baseline"/>
        <w:rPr>
          <w:rFonts w:ascii="Calibri" w:eastAsia="Times New Roman" w:hAnsi="Calibri" w:cs="Calibri"/>
          <w:lang w:eastAsia="pl-PL"/>
        </w:rPr>
      </w:pPr>
      <w:r w:rsidRPr="00D558C4">
        <w:rPr>
          <w:rFonts w:ascii="Calibri" w:eastAsia="Times New Roman" w:hAnsi="Calibri" w:cs="Calibri"/>
          <w:lang w:eastAsia="pl-PL"/>
        </w:rPr>
        <w:t xml:space="preserve">50,00 zł </w:t>
      </w:r>
      <w:r w:rsidR="00990ACC" w:rsidRPr="00D558C4">
        <w:rPr>
          <w:rFonts w:ascii="Calibri" w:eastAsia="Times New Roman" w:hAnsi="Calibri" w:cs="Calibri"/>
          <w:lang w:eastAsia="pl-PL"/>
        </w:rPr>
        <w:t xml:space="preserve">(pięćdziesiąt złotych) </w:t>
      </w:r>
      <w:r w:rsidRPr="00D558C4">
        <w:rPr>
          <w:rFonts w:ascii="Calibri" w:eastAsia="Times New Roman" w:hAnsi="Calibri" w:cs="Calibri"/>
          <w:lang w:eastAsia="pl-PL"/>
        </w:rPr>
        <w:t xml:space="preserve">za każdy dzień </w:t>
      </w:r>
      <w:r w:rsidR="00D05536" w:rsidRPr="00D558C4">
        <w:rPr>
          <w:rFonts w:ascii="Calibri" w:eastAsia="Times New Roman" w:hAnsi="Calibri" w:cs="Calibri"/>
          <w:lang w:eastAsia="pl-PL"/>
        </w:rPr>
        <w:t>zwłoki</w:t>
      </w:r>
      <w:r w:rsidRPr="00D558C4">
        <w:rPr>
          <w:rFonts w:ascii="Calibri" w:eastAsia="Times New Roman" w:hAnsi="Calibri" w:cs="Calibri"/>
          <w:lang w:eastAsia="pl-PL"/>
        </w:rPr>
        <w:t xml:space="preserve"> w przedstawieniu Zamawiającemu na żądanie doku</w:t>
      </w:r>
      <w:r w:rsidR="009022B4" w:rsidRPr="00D558C4">
        <w:rPr>
          <w:rFonts w:ascii="Calibri" w:eastAsia="Times New Roman" w:hAnsi="Calibri" w:cs="Calibri"/>
          <w:lang w:eastAsia="pl-PL"/>
        </w:rPr>
        <w:t xml:space="preserve">mentów określonych w § 2 ust. 5 niezależnie od rodzaju dokumentów lub </w:t>
      </w:r>
      <w:r w:rsidR="00450CD7" w:rsidRPr="00D558C4">
        <w:rPr>
          <w:rFonts w:ascii="Calibri" w:eastAsia="Times New Roman" w:hAnsi="Calibri" w:cs="Calibri"/>
          <w:lang w:eastAsia="pl-PL"/>
        </w:rPr>
        <w:t>liczby</w:t>
      </w:r>
      <w:r w:rsidR="009022B4" w:rsidRPr="00D558C4">
        <w:rPr>
          <w:rFonts w:ascii="Calibri" w:eastAsia="Times New Roman" w:hAnsi="Calibri" w:cs="Calibri"/>
          <w:lang w:eastAsia="pl-PL"/>
        </w:rPr>
        <w:t xml:space="preserve"> pracowników w stosunku do których następuje zwłoka w przedstawieniu dokumentów.</w:t>
      </w:r>
    </w:p>
    <w:p w14:paraId="76E9480A" w14:textId="77777777" w:rsidR="00F203CC" w:rsidRPr="00D558C4" w:rsidRDefault="00F203CC" w:rsidP="00BF47CB">
      <w:pPr>
        <w:numPr>
          <w:ilvl w:val="0"/>
          <w:numId w:val="30"/>
        </w:numPr>
        <w:autoSpaceDN w:val="0"/>
        <w:spacing w:before="240" w:after="240" w:line="300" w:lineRule="auto"/>
        <w:ind w:left="426"/>
        <w:contextualSpacing/>
        <w:rPr>
          <w:rFonts w:ascii="Calibri" w:hAnsi="Calibri" w:cs="Calibri"/>
        </w:rPr>
      </w:pPr>
      <w:r w:rsidRPr="00D558C4">
        <w:rPr>
          <w:rFonts w:ascii="Calibri" w:hAnsi="Calibri" w:cs="Calibri"/>
        </w:rPr>
        <w:t>W razie wystąpienia zwłoki w płatności Zamawiający zapłaci na wezwanie Wykonawcy odsetki ustawowe.</w:t>
      </w:r>
    </w:p>
    <w:p w14:paraId="6E7D9866" w14:textId="670F3A9E" w:rsidR="00F203CC" w:rsidRPr="00D558C4" w:rsidRDefault="00F203CC" w:rsidP="00BF47CB">
      <w:pPr>
        <w:numPr>
          <w:ilvl w:val="0"/>
          <w:numId w:val="30"/>
        </w:numPr>
        <w:autoSpaceDN w:val="0"/>
        <w:spacing w:before="240" w:after="240" w:line="300" w:lineRule="auto"/>
        <w:ind w:left="426"/>
        <w:contextualSpacing/>
        <w:rPr>
          <w:rFonts w:ascii="Calibri" w:hAnsi="Calibri" w:cs="Calibri"/>
        </w:rPr>
      </w:pPr>
      <w:r w:rsidRPr="00D558C4">
        <w:rPr>
          <w:rFonts w:ascii="Calibri" w:hAnsi="Calibri" w:cs="Calibri"/>
        </w:rPr>
        <w:lastRenderedPageBreak/>
        <w:t>Wykonawca wyraża zgodę na potrącenie kar umownych z wynagrodzenia lub zabezpieczenia należytego wykonania umowy a jeżeli potrącenie to nie będzie możliwe Wykonawca zobowiązuje się zapłacić kary umowne w terminie 14 dni od dnia otrzymania wezwania do zapłaty przyjmującego formę noty księgowej.</w:t>
      </w:r>
    </w:p>
    <w:p w14:paraId="634C6921" w14:textId="77777777" w:rsidR="00F203CC" w:rsidRPr="00D558C4" w:rsidRDefault="00F203CC" w:rsidP="00BF47CB">
      <w:pPr>
        <w:numPr>
          <w:ilvl w:val="0"/>
          <w:numId w:val="30"/>
        </w:numPr>
        <w:autoSpaceDN w:val="0"/>
        <w:spacing w:before="240" w:after="240" w:line="300" w:lineRule="auto"/>
        <w:ind w:left="426"/>
        <w:contextualSpacing/>
        <w:rPr>
          <w:rFonts w:ascii="Calibri" w:hAnsi="Calibri" w:cs="Calibri"/>
        </w:rPr>
      </w:pPr>
      <w:r w:rsidRPr="00D558C4">
        <w:rPr>
          <w:rFonts w:ascii="Calibri" w:hAnsi="Calibri" w:cs="Calibri"/>
        </w:rPr>
        <w:t>Zapłata kar umownych nie wyłącza prawa do dochodzenia odszkodowania na zasadach ogólnych za poniesioną szkodę.</w:t>
      </w:r>
    </w:p>
    <w:p w14:paraId="0569FC5F" w14:textId="4B1377B2" w:rsidR="00F203CC" w:rsidRPr="00D558C4" w:rsidRDefault="00F203CC" w:rsidP="00BF47CB">
      <w:pPr>
        <w:numPr>
          <w:ilvl w:val="0"/>
          <w:numId w:val="30"/>
        </w:numPr>
        <w:autoSpaceDN w:val="0"/>
        <w:spacing w:before="240" w:after="240" w:line="300" w:lineRule="auto"/>
        <w:ind w:left="426"/>
        <w:rPr>
          <w:rFonts w:ascii="Calibri" w:hAnsi="Calibri" w:cs="Calibri"/>
        </w:rPr>
      </w:pPr>
      <w:r w:rsidRPr="00D558C4">
        <w:rPr>
          <w:rFonts w:ascii="Calibri" w:hAnsi="Calibri" w:cs="Calibri"/>
          <w:lang w:eastAsia="ar-SA"/>
        </w:rPr>
        <w:t xml:space="preserve">Łączna maksymalna wysokość kar umownych, których może dochodzić Zamawiający od Wykonawcy wynosi 20% (dwadzieścia procent) </w:t>
      </w:r>
      <w:r w:rsidRPr="00D558C4">
        <w:rPr>
          <w:rFonts w:ascii="Calibri" w:hAnsi="Calibri" w:cs="Calibri"/>
        </w:rPr>
        <w:t xml:space="preserve">wynagrodzenia Wykonawcy, tj. kwoty o której mowa w §6 ust. 1. </w:t>
      </w:r>
      <w:r w:rsidRPr="00D558C4">
        <w:rPr>
          <w:rFonts w:ascii="Calibri" w:hAnsi="Calibri" w:cs="Calibri"/>
          <w:lang w:eastAsia="ar-SA"/>
        </w:rPr>
        <w:t>Wykonawca nie ma prawa dochodzić od Zamawiającego zapłaty kar umownych.</w:t>
      </w:r>
    </w:p>
    <w:p w14:paraId="7A95DC03" w14:textId="38F9CA5C" w:rsidR="00281F4A" w:rsidRPr="00D558C4" w:rsidRDefault="0096479D"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w:t>
      </w:r>
      <w:r w:rsidR="00F203CC" w:rsidRPr="00D558C4">
        <w:rPr>
          <w:rFonts w:ascii="Calibri" w:hAnsi="Calibri" w:cs="Calibri"/>
          <w:b/>
          <w:sz w:val="22"/>
          <w:szCs w:val="22"/>
        </w:rPr>
        <w:t xml:space="preserve"> 17</w:t>
      </w:r>
      <w:r w:rsidRPr="00D558C4">
        <w:rPr>
          <w:rFonts w:ascii="Calibri" w:hAnsi="Calibri" w:cs="Calibri"/>
          <w:b/>
          <w:sz w:val="22"/>
          <w:szCs w:val="22"/>
        </w:rPr>
        <w:t xml:space="preserve"> </w:t>
      </w:r>
      <w:r w:rsidR="00281F4A" w:rsidRPr="00D558C4">
        <w:rPr>
          <w:rFonts w:ascii="Calibri" w:hAnsi="Calibri" w:cs="Calibri"/>
          <w:b/>
          <w:sz w:val="22"/>
          <w:szCs w:val="22"/>
        </w:rPr>
        <w:t>Zmiany umowy</w:t>
      </w:r>
    </w:p>
    <w:p w14:paraId="3DB21403" w14:textId="79FB7F32" w:rsidR="003A6570" w:rsidRPr="00D558C4" w:rsidRDefault="00441391" w:rsidP="00D558C4">
      <w:pPr>
        <w:pStyle w:val="Akapitzlist"/>
        <w:numPr>
          <w:ilvl w:val="2"/>
          <w:numId w:val="5"/>
        </w:numPr>
        <w:tabs>
          <w:tab w:val="clear" w:pos="1440"/>
          <w:tab w:val="left" w:pos="567"/>
        </w:tabs>
        <w:spacing w:before="240" w:line="300" w:lineRule="auto"/>
        <w:ind w:left="426" w:hanging="426"/>
        <w:contextualSpacing w:val="0"/>
        <w:rPr>
          <w:rFonts w:ascii="Calibri" w:hAnsi="Calibri" w:cs="Calibri"/>
          <w:spacing w:val="4"/>
          <w:sz w:val="22"/>
          <w:szCs w:val="22"/>
        </w:rPr>
      </w:pPr>
      <w:r w:rsidRPr="00D558C4">
        <w:rPr>
          <w:rFonts w:ascii="Calibri" w:hAnsi="Calibri" w:cs="Calibri"/>
          <w:spacing w:val="4"/>
          <w:sz w:val="22"/>
          <w:szCs w:val="22"/>
        </w:rPr>
        <w:t xml:space="preserve">Zamawiający dopuszcza zmianę postanowień umowy w następujących przypadkach: </w:t>
      </w:r>
    </w:p>
    <w:p w14:paraId="74F451F2" w14:textId="73B68AC8" w:rsidR="00233DD9" w:rsidRPr="00D558C4" w:rsidRDefault="00281F4A" w:rsidP="00D558C4">
      <w:pPr>
        <w:pStyle w:val="Akapitzlist"/>
        <w:numPr>
          <w:ilvl w:val="0"/>
          <w:numId w:val="23"/>
        </w:numPr>
        <w:tabs>
          <w:tab w:val="left" w:pos="851"/>
        </w:tabs>
        <w:spacing w:before="240" w:line="300" w:lineRule="auto"/>
        <w:ind w:left="851" w:hanging="425"/>
        <w:contextualSpacing w:val="0"/>
        <w:rPr>
          <w:rFonts w:ascii="Calibri" w:hAnsi="Calibri" w:cs="Calibri"/>
          <w:sz w:val="22"/>
          <w:szCs w:val="22"/>
        </w:rPr>
      </w:pPr>
      <w:r w:rsidRPr="00D558C4">
        <w:rPr>
          <w:rFonts w:ascii="Calibri" w:hAnsi="Calibri" w:cs="Calibri"/>
          <w:sz w:val="22"/>
          <w:szCs w:val="22"/>
        </w:rPr>
        <w:t xml:space="preserve">zmiany w zakresie realizacji umowy przy udziale podwykonawców - zmiany w tym zakresie nastąpić mogą z uwagi na okoliczności uzasadniające zmianę dotyczącą zapewnienia prawidłowej realizacji umowy; Wykonawca, w trakcie realizacji umowy w sprawie zamówienia publicznego, może: </w:t>
      </w:r>
    </w:p>
    <w:p w14:paraId="71F8BA7D" w14:textId="77777777" w:rsidR="00F203CC" w:rsidRPr="00D558C4" w:rsidRDefault="00281F4A" w:rsidP="00BF47CB">
      <w:pPr>
        <w:pStyle w:val="Akapitzlist"/>
        <w:numPr>
          <w:ilvl w:val="0"/>
          <w:numId w:val="31"/>
        </w:numPr>
        <w:tabs>
          <w:tab w:val="left" w:pos="851"/>
        </w:tabs>
        <w:spacing w:before="240" w:line="300" w:lineRule="auto"/>
        <w:ind w:left="1276"/>
        <w:rPr>
          <w:rFonts w:ascii="Calibri" w:hAnsi="Calibri" w:cs="Calibri"/>
          <w:sz w:val="22"/>
          <w:szCs w:val="22"/>
        </w:rPr>
      </w:pPr>
      <w:r w:rsidRPr="00D558C4">
        <w:rPr>
          <w:rFonts w:ascii="Calibri" w:hAnsi="Calibri" w:cs="Calibri"/>
          <w:sz w:val="22"/>
          <w:szCs w:val="22"/>
        </w:rPr>
        <w:t xml:space="preserve">powierzyć realizację części zamówienia podwykonawcom, mimo niewskazania w postępowaniu o udzielnie zamówienia takiej części do powierzenia podwykonawcom; </w:t>
      </w:r>
    </w:p>
    <w:p w14:paraId="1130A1DD" w14:textId="77777777" w:rsidR="00F203CC" w:rsidRPr="00D558C4" w:rsidRDefault="00281F4A" w:rsidP="00BF47CB">
      <w:pPr>
        <w:pStyle w:val="Akapitzlist"/>
        <w:numPr>
          <w:ilvl w:val="0"/>
          <w:numId w:val="31"/>
        </w:numPr>
        <w:tabs>
          <w:tab w:val="left" w:pos="851"/>
        </w:tabs>
        <w:spacing w:before="240" w:line="300" w:lineRule="auto"/>
        <w:ind w:left="1276"/>
        <w:rPr>
          <w:rFonts w:ascii="Calibri" w:hAnsi="Calibri" w:cs="Calibri"/>
          <w:sz w:val="22"/>
          <w:szCs w:val="22"/>
        </w:rPr>
      </w:pPr>
      <w:r w:rsidRPr="00D558C4">
        <w:rPr>
          <w:rFonts w:ascii="Calibri" w:hAnsi="Calibri" w:cs="Calibri"/>
          <w:sz w:val="22"/>
          <w:szCs w:val="22"/>
        </w:rPr>
        <w:t xml:space="preserve">wskazać inny zakres podwykonawstwa niż przedstawiony w postępowaniu o udzielnie zamówienia lub w umowie w sprawie zamówienia publicznego; </w:t>
      </w:r>
    </w:p>
    <w:p w14:paraId="0681A44F" w14:textId="77777777" w:rsidR="00F203CC" w:rsidRPr="00D558C4" w:rsidRDefault="00281F4A" w:rsidP="00BF47CB">
      <w:pPr>
        <w:pStyle w:val="Akapitzlist"/>
        <w:numPr>
          <w:ilvl w:val="0"/>
          <w:numId w:val="31"/>
        </w:numPr>
        <w:tabs>
          <w:tab w:val="left" w:pos="851"/>
        </w:tabs>
        <w:spacing w:before="240" w:line="300" w:lineRule="auto"/>
        <w:ind w:left="1276"/>
        <w:rPr>
          <w:rFonts w:ascii="Calibri" w:hAnsi="Calibri" w:cs="Calibri"/>
          <w:sz w:val="22"/>
          <w:szCs w:val="22"/>
        </w:rPr>
      </w:pPr>
      <w:r w:rsidRPr="00D558C4">
        <w:rPr>
          <w:rFonts w:ascii="Calibri" w:hAnsi="Calibri" w:cs="Calibri"/>
          <w:sz w:val="22"/>
          <w:szCs w:val="22"/>
        </w:rPr>
        <w:t xml:space="preserve">wskazać innych podwykonawców niż przedstawieni w postępowaniu o udzielnie zamówienia lub w umowie w sprawie zamówienia publicznego; </w:t>
      </w:r>
    </w:p>
    <w:p w14:paraId="153A17F9" w14:textId="77777777" w:rsidR="00F203CC" w:rsidRPr="00D558C4" w:rsidRDefault="00281F4A" w:rsidP="00BF47CB">
      <w:pPr>
        <w:pStyle w:val="Akapitzlist"/>
        <w:numPr>
          <w:ilvl w:val="0"/>
          <w:numId w:val="31"/>
        </w:numPr>
        <w:tabs>
          <w:tab w:val="left" w:pos="851"/>
        </w:tabs>
        <w:spacing w:before="240" w:line="300" w:lineRule="auto"/>
        <w:ind w:left="1276"/>
        <w:rPr>
          <w:rFonts w:ascii="Calibri" w:hAnsi="Calibri" w:cs="Calibri"/>
          <w:sz w:val="22"/>
          <w:szCs w:val="22"/>
        </w:rPr>
      </w:pPr>
      <w:r w:rsidRPr="00D558C4">
        <w:rPr>
          <w:rFonts w:ascii="Calibri" w:hAnsi="Calibri" w:cs="Calibri"/>
          <w:sz w:val="22"/>
          <w:szCs w:val="22"/>
        </w:rPr>
        <w:t>zrezygnować z podwykonawstwa</w:t>
      </w:r>
      <w:r w:rsidR="00216C29" w:rsidRPr="00D558C4">
        <w:rPr>
          <w:rFonts w:ascii="Calibri" w:hAnsi="Calibri" w:cs="Calibri"/>
          <w:sz w:val="22"/>
          <w:szCs w:val="22"/>
        </w:rPr>
        <w:t>, w przypadku gdy podwykonawca nie był podmiotem udostępniającym zasoby na zasadach określonych w art. 118 ustawy P</w:t>
      </w:r>
      <w:r w:rsidR="00F6656A" w:rsidRPr="00D558C4">
        <w:rPr>
          <w:rFonts w:ascii="Calibri" w:hAnsi="Calibri" w:cs="Calibri"/>
          <w:sz w:val="22"/>
          <w:szCs w:val="22"/>
        </w:rPr>
        <w:t xml:space="preserve">zp </w:t>
      </w:r>
    </w:p>
    <w:p w14:paraId="699B9E48" w14:textId="77777777" w:rsidR="00F203CC" w:rsidRPr="00D558C4" w:rsidRDefault="00216C29" w:rsidP="00BF47CB">
      <w:pPr>
        <w:pStyle w:val="Akapitzlist"/>
        <w:numPr>
          <w:ilvl w:val="0"/>
          <w:numId w:val="31"/>
        </w:numPr>
        <w:tabs>
          <w:tab w:val="left" w:pos="851"/>
        </w:tabs>
        <w:spacing w:before="240" w:line="300" w:lineRule="auto"/>
        <w:ind w:left="1276"/>
        <w:rPr>
          <w:rFonts w:ascii="Calibri" w:hAnsi="Calibri" w:cs="Calibri"/>
          <w:sz w:val="22"/>
          <w:szCs w:val="22"/>
        </w:rPr>
      </w:pPr>
      <w:r w:rsidRPr="00D558C4">
        <w:rPr>
          <w:rFonts w:ascii="Calibri" w:hAnsi="Calibri" w:cs="Calibri"/>
          <w:sz w:val="22"/>
          <w:szCs w:val="22"/>
        </w:rPr>
        <w:t>zmienić podwykonawcę</w:t>
      </w:r>
      <w:r w:rsidR="00281F4A" w:rsidRPr="00D558C4">
        <w:rPr>
          <w:rFonts w:ascii="Calibri" w:hAnsi="Calibri" w:cs="Calibri"/>
          <w:sz w:val="22"/>
          <w:szCs w:val="22"/>
        </w:rPr>
        <w:t xml:space="preserve"> </w:t>
      </w:r>
      <w:r w:rsidRPr="00D558C4">
        <w:rPr>
          <w:rFonts w:ascii="Calibri" w:hAnsi="Calibri" w:cs="Calibri"/>
          <w:sz w:val="22"/>
          <w:szCs w:val="22"/>
        </w:rPr>
        <w:t>j</w:t>
      </w:r>
      <w:r w:rsidR="00281F4A" w:rsidRPr="00D558C4">
        <w:rPr>
          <w:rFonts w:ascii="Calibri" w:hAnsi="Calibri" w:cs="Calibri"/>
          <w:sz w:val="22"/>
          <w:szCs w:val="22"/>
        </w:rPr>
        <w:t>eżeli podwykonawc</w:t>
      </w:r>
      <w:r w:rsidRPr="00D558C4">
        <w:rPr>
          <w:rFonts w:ascii="Calibri" w:hAnsi="Calibri" w:cs="Calibri"/>
          <w:sz w:val="22"/>
          <w:szCs w:val="22"/>
        </w:rPr>
        <w:t xml:space="preserve">a jest podmiotem udostępniającym zasoby </w:t>
      </w:r>
      <w:r w:rsidR="00F6656A" w:rsidRPr="00D558C4">
        <w:rPr>
          <w:rFonts w:ascii="Calibri" w:hAnsi="Calibri" w:cs="Calibri"/>
          <w:sz w:val="22"/>
          <w:szCs w:val="22"/>
        </w:rPr>
        <w:t xml:space="preserve">na zasadach określonych w art. 118 ustawy Pzp, </w:t>
      </w:r>
    </w:p>
    <w:p w14:paraId="7408DEAA" w14:textId="718F8932" w:rsidR="00281F4A" w:rsidRPr="00D558C4" w:rsidRDefault="00F6656A" w:rsidP="00D558C4">
      <w:pPr>
        <w:pStyle w:val="Akapitzlist"/>
        <w:spacing w:before="240" w:line="300" w:lineRule="auto"/>
        <w:ind w:left="851"/>
        <w:rPr>
          <w:rFonts w:ascii="Calibri" w:hAnsi="Calibri" w:cs="Calibri"/>
          <w:sz w:val="22"/>
          <w:szCs w:val="22"/>
        </w:rPr>
      </w:pPr>
      <w:r w:rsidRPr="00D558C4">
        <w:rPr>
          <w:rFonts w:ascii="Calibri" w:hAnsi="Calibri" w:cs="Calibri"/>
          <w:sz w:val="22"/>
          <w:szCs w:val="22"/>
        </w:rPr>
        <w:t>Wykonawca jest zobowiązany wykazać, iż pro</w:t>
      </w:r>
      <w:r w:rsidR="00F203CC" w:rsidRPr="00D558C4">
        <w:rPr>
          <w:rFonts w:ascii="Calibri" w:hAnsi="Calibri" w:cs="Calibri"/>
          <w:sz w:val="22"/>
          <w:szCs w:val="22"/>
        </w:rPr>
        <w:t>ponowany inny podwykonawca lub W</w:t>
      </w:r>
      <w:r w:rsidRPr="00D558C4">
        <w:rPr>
          <w:rFonts w:ascii="Calibri" w:hAnsi="Calibri" w:cs="Calibri"/>
          <w:sz w:val="22"/>
          <w:szCs w:val="22"/>
        </w:rPr>
        <w:t>ykonawca samodzielnie spełnia je w stopniu nie mniejszym niż wymagany w trakcie postępowania o udzielenie zamówienia. W takiej sytuacji</w:t>
      </w:r>
      <w:r w:rsidR="00216C29" w:rsidRPr="00D558C4">
        <w:rPr>
          <w:rFonts w:ascii="Calibri" w:hAnsi="Calibri" w:cs="Calibri"/>
          <w:sz w:val="22"/>
          <w:szCs w:val="22"/>
        </w:rPr>
        <w:t xml:space="preserve"> </w:t>
      </w:r>
      <w:r w:rsidRPr="00D558C4">
        <w:rPr>
          <w:rFonts w:ascii="Calibri" w:hAnsi="Calibri" w:cs="Calibri"/>
          <w:sz w:val="22"/>
          <w:szCs w:val="22"/>
        </w:rPr>
        <w:t>p</w:t>
      </w:r>
      <w:r w:rsidR="00216C29" w:rsidRPr="00D558C4">
        <w:rPr>
          <w:rFonts w:ascii="Calibri" w:hAnsi="Calibri" w:cs="Calibri"/>
          <w:sz w:val="22"/>
          <w:szCs w:val="22"/>
        </w:rPr>
        <w:t xml:space="preserve">odwykonawca składa </w:t>
      </w:r>
      <w:r w:rsidR="00125F2C" w:rsidRPr="00D558C4">
        <w:rPr>
          <w:rFonts w:ascii="Calibri" w:hAnsi="Calibri" w:cs="Calibri"/>
          <w:sz w:val="22"/>
          <w:szCs w:val="22"/>
        </w:rPr>
        <w:t xml:space="preserve"> oświadcze</w:t>
      </w:r>
      <w:r w:rsidR="00216C29" w:rsidRPr="00D558C4">
        <w:rPr>
          <w:rFonts w:ascii="Calibri" w:hAnsi="Calibri" w:cs="Calibri"/>
          <w:sz w:val="22"/>
          <w:szCs w:val="22"/>
        </w:rPr>
        <w:t>nie potwierdzające brak podstaw wykluczenia oraz odpowiednio spełnianie warunków udziału w post</w:t>
      </w:r>
      <w:r w:rsidRPr="00D558C4">
        <w:rPr>
          <w:rFonts w:ascii="Calibri" w:hAnsi="Calibri" w:cs="Calibri"/>
          <w:sz w:val="22"/>
          <w:szCs w:val="22"/>
        </w:rPr>
        <w:t>ę</w:t>
      </w:r>
      <w:r w:rsidR="00216C29" w:rsidRPr="00D558C4">
        <w:rPr>
          <w:rFonts w:ascii="Calibri" w:hAnsi="Calibri" w:cs="Calibri"/>
          <w:sz w:val="22"/>
          <w:szCs w:val="22"/>
        </w:rPr>
        <w:t xml:space="preserve">powaniu, w jakim wykonawca powołuje się na zasoby podwykonawcy. </w:t>
      </w:r>
      <w:r w:rsidR="00281F4A" w:rsidRPr="00D558C4">
        <w:rPr>
          <w:rFonts w:ascii="Calibri" w:hAnsi="Calibri" w:cs="Calibri"/>
          <w:sz w:val="22"/>
          <w:szCs w:val="22"/>
        </w:rPr>
        <w:t>Jeżeli zamawiający stwierdzi, że wobec danego podwykonawcy zachodzą podstawy wykluczenia, wykonawca obowiązany jest zastąpić tego podwykonawcę lub zrezygnować z powierzenia wykonania części zamówienia podwykonawcy; Zamawiający nie wyrazi zgody na zmiany umowy w tym zakresie w przypadku gdy Wykonawca nie będzie dysponował wierzytelnością z tytułu należnego wynagrodzenia (np. na skutek przelewu wierzytelności lub zajęcia wierzytelności); Niniejsze postanowienie stosuje się również wobec dalszych podwykonawców,</w:t>
      </w:r>
    </w:p>
    <w:p w14:paraId="5DF961EB" w14:textId="77777777" w:rsidR="00CD77F7" w:rsidRPr="00D558C4" w:rsidRDefault="00281F4A" w:rsidP="00D558C4">
      <w:pPr>
        <w:numPr>
          <w:ilvl w:val="0"/>
          <w:numId w:val="23"/>
        </w:numPr>
        <w:tabs>
          <w:tab w:val="left" w:pos="851"/>
        </w:tabs>
        <w:suppressAutoHyphens/>
        <w:overflowPunct w:val="0"/>
        <w:autoSpaceDE w:val="0"/>
        <w:spacing w:before="240" w:after="0" w:line="300" w:lineRule="auto"/>
        <w:ind w:left="426" w:firstLine="0"/>
        <w:textAlignment w:val="baseline"/>
        <w:rPr>
          <w:rFonts w:ascii="Calibri" w:eastAsia="Times New Roman" w:hAnsi="Calibri" w:cs="Calibri"/>
          <w:lang w:eastAsia="pl-PL"/>
        </w:rPr>
      </w:pPr>
      <w:r w:rsidRPr="00D558C4">
        <w:rPr>
          <w:rFonts w:ascii="Calibri" w:eastAsia="Times New Roman" w:hAnsi="Calibri" w:cs="Calibri"/>
          <w:lang w:eastAsia="pl-PL"/>
        </w:rPr>
        <w:lastRenderedPageBreak/>
        <w:t>zmiany w zakresie formy wniesienia zabezpieczenia należytego wykonania przedmiotu umowy,</w:t>
      </w:r>
    </w:p>
    <w:p w14:paraId="429925F8" w14:textId="3DC575FF" w:rsidR="00281F4A" w:rsidRPr="00D558C4" w:rsidRDefault="00281F4A"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zmiany umowy wynikających ze zmiany obowiązujących przepisów prawa</w:t>
      </w:r>
      <w:r w:rsidR="00CD77F7" w:rsidRPr="00D558C4">
        <w:rPr>
          <w:rFonts w:ascii="Calibri" w:eastAsia="Times New Roman" w:hAnsi="Calibri" w:cs="Calibri"/>
          <w:lang w:eastAsia="pl-PL"/>
        </w:rPr>
        <w:t>, które mają wpływ na zakres realizacji przedmiotu Umowy</w:t>
      </w:r>
      <w:r w:rsidRPr="00D558C4">
        <w:rPr>
          <w:rFonts w:ascii="Calibri" w:eastAsia="Times New Roman" w:hAnsi="Calibri" w:cs="Calibri"/>
          <w:lang w:eastAsia="pl-PL"/>
        </w:rPr>
        <w:t>,</w:t>
      </w:r>
    </w:p>
    <w:p w14:paraId="08527C21" w14:textId="77777777" w:rsidR="00281F4A" w:rsidRPr="00D558C4" w:rsidRDefault="00281F4A"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zmiany rodzaju tkaniny zaoferowanej przez Wykonawcę w przypadku gdy wykonanie ubrań z tkaniny zaproponowanej w ofercie nie będzie możliwe z przyczyn obiektywnych i udokumentowanych przez Wykonawcę, po przedstawieniu stosownych certyfikatów lub dokumentów równoważnych np. opinii lub innego dokumentu wystawionego przez producenta/importera nowej tkaniny zawierającego informację o jej rodzaju, składzie surowcowym oraz gramaturze – zmiana rodzaju tkaniny może nastąpić po uprzednim uzyskaniu zgody Zamawiającego na dokonanie zmiany oraz zawarciu stosownego aneksu do umowy,</w:t>
      </w:r>
    </w:p>
    <w:p w14:paraId="5F70BA14" w14:textId="1E28C777" w:rsidR="00281F4A" w:rsidRPr="00D558C4" w:rsidRDefault="00281F4A"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zmiany wzoru ubrania w przypadku gdy wykonanie wg zaleceń Zamawiającego zawartych w opisie przedmiotu zamówienia - nie będzie możliwe z przyczyn obiektywnych i udokumentowanych przez Wykonawcę, po zaproponowaniu nowego wzoru przez Wykonawcy – zmiana wzoru ubrania może nastąpić po uprzednim uzyskaniu zgody Zamawiającego na dokonanie zmiany,</w:t>
      </w:r>
    </w:p>
    <w:p w14:paraId="029F8509" w14:textId="77777777" w:rsidR="00281F4A" w:rsidRPr="00D558C4" w:rsidRDefault="00281F4A"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 xml:space="preserve">zmiany umowy w przypadku, gdy zachowanie istniejących postanowień umowy będzie niemożliwe w skutek decyzji lub innych rozstrzygnięć organów administracji lub gdy zmiana będzie konieczna w celu umożliwienia wykonania umowy w sposób zgodny z obowiązującymi przepisami prawa, </w:t>
      </w:r>
    </w:p>
    <w:p w14:paraId="0047A160" w14:textId="77777777" w:rsidR="00CD77F7" w:rsidRPr="00D558C4" w:rsidRDefault="00281F4A"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zmiany umowy w przypadku wykrycia omyłek, rozbieżności lub niejasności w umowie, których nie można usunąć w inny sposób, a zmiana będzie umożliwiać ich usunięcie i doprecyzowanie umowy zgodnie z jej celem lub w celu jednoznacznej interpretacji jej zapisów przez wykonawcę i zamawiającego,</w:t>
      </w:r>
    </w:p>
    <w:p w14:paraId="1770D09F" w14:textId="77777777" w:rsidR="00CD77F7" w:rsidRPr="00D558C4" w:rsidRDefault="00CD77F7"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niezbędne jest zmniejszenie zakresu Umowy z uwagi na decyzje podjęte przez organ nadzorujący Zamawiającego, w tym w szczególności zmniejszenie finansowania działalności Zamawiającego;</w:t>
      </w:r>
    </w:p>
    <w:p w14:paraId="3C5A6238" w14:textId="5D975E89" w:rsidR="00CD77F7" w:rsidRPr="00D558C4" w:rsidRDefault="00CD77F7"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niezbędna jest zmiana sposobu wykonania Umowy, o ile zmiana taka jest korzystna dla Zamawiającego oraz konieczna w celu prawidłowego wykonania przedmiotu Umowy,</w:t>
      </w:r>
    </w:p>
    <w:p w14:paraId="02C8CC4D" w14:textId="495B724E" w:rsidR="00CD77F7" w:rsidRPr="00D558C4" w:rsidRDefault="00CD77F7"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niezbędne jest zmniejszenie wynagrodzenia Wykonawcy lub zasad płatności tego wynagrodzenia w przypadku zmiany zakresu przedmiotu Umowy określonego w pkt 3, 8 i 9,</w:t>
      </w:r>
    </w:p>
    <w:p w14:paraId="64176311" w14:textId="77777777" w:rsidR="00CD77F7" w:rsidRPr="00D558C4" w:rsidRDefault="00CD77F7"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nastąpi zmiana stawki podatku od towarów i usług - jeżeli zmiana ta będzie miały wpływ na koszty wykonania zamówienia przez Wykonawcę,</w:t>
      </w:r>
    </w:p>
    <w:p w14:paraId="1342FFF8" w14:textId="2C53CC0B" w:rsidR="00236747" w:rsidRPr="00D558C4" w:rsidRDefault="00CD77F7"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lastRenderedPageBreak/>
        <w:t>wystąpi Siła Wyż</w:t>
      </w:r>
      <w:r w:rsidR="00617A88" w:rsidRPr="00D558C4">
        <w:rPr>
          <w:rFonts w:ascii="Calibri" w:eastAsia="Times New Roman" w:hAnsi="Calibri" w:cs="Calibri"/>
          <w:lang w:eastAsia="pl-PL"/>
        </w:rPr>
        <w:t>sza, o której mowa w § 18</w:t>
      </w:r>
      <w:r w:rsidRPr="00D558C4">
        <w:rPr>
          <w:rFonts w:ascii="Calibri" w:eastAsia="Times New Roman" w:hAnsi="Calibri" w:cs="Calibri"/>
          <w:lang w:eastAsia="pl-PL"/>
        </w:rPr>
        <w:t xml:space="preserve"> Umowy</w:t>
      </w:r>
      <w:r w:rsidR="00617A88" w:rsidRPr="00D558C4">
        <w:rPr>
          <w:rFonts w:ascii="Calibri" w:eastAsia="Times New Roman" w:hAnsi="Calibri" w:cs="Calibri"/>
          <w:lang w:eastAsia="pl-PL"/>
        </w:rPr>
        <w:t>,</w:t>
      </w:r>
    </w:p>
    <w:p w14:paraId="36DD6E6C" w14:textId="77777777" w:rsidR="00236747" w:rsidRPr="00D558C4" w:rsidRDefault="00281F4A"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sprostowania oczywistych omyłek pisarskich i rachunkowych</w:t>
      </w:r>
      <w:r w:rsidR="00236747" w:rsidRPr="00D558C4">
        <w:rPr>
          <w:rFonts w:ascii="Calibri" w:eastAsia="Times New Roman" w:hAnsi="Calibri" w:cs="Calibri"/>
          <w:lang w:eastAsia="pl-PL"/>
        </w:rPr>
        <w:t>,</w:t>
      </w:r>
    </w:p>
    <w:p w14:paraId="73F106E0" w14:textId="1EF00EDB" w:rsidR="00236747" w:rsidRPr="00D558C4" w:rsidRDefault="00236747"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 xml:space="preserve">zmiany w zakresie lokalizacji do których następować będą dostawy przedmiotu zamówienia określonych w Załączniku nr 3 do umowy w przypadku przejęcia lub uruchomienia przez Zamawiającego w trakcie realizacji umowy nowych lokalizacji (w zakresie placówek </w:t>
      </w:r>
      <w:r w:rsidR="002F246B" w:rsidRPr="00D558C4">
        <w:rPr>
          <w:rFonts w:ascii="Calibri" w:eastAsia="Times New Roman" w:hAnsi="Calibri" w:cs="Calibri"/>
          <w:lang w:eastAsia="pl-PL"/>
        </w:rPr>
        <w:t xml:space="preserve">planowanych do uruchomienia </w:t>
      </w:r>
      <w:r w:rsidRPr="00D558C4">
        <w:rPr>
          <w:rFonts w:ascii="Calibri" w:eastAsia="Times New Roman" w:hAnsi="Calibri" w:cs="Calibri"/>
          <w:lang w:eastAsia="pl-PL"/>
        </w:rPr>
        <w:t>jako Żłobki nr 78-82),</w:t>
      </w:r>
    </w:p>
    <w:p w14:paraId="1EE5D23B" w14:textId="00A1AD00" w:rsidR="00236747" w:rsidRPr="00D558C4" w:rsidRDefault="00236747" w:rsidP="00D558C4">
      <w:pPr>
        <w:numPr>
          <w:ilvl w:val="0"/>
          <w:numId w:val="23"/>
        </w:numPr>
        <w:tabs>
          <w:tab w:val="left" w:pos="851"/>
        </w:tabs>
        <w:suppressAutoHyphens/>
        <w:overflowPunct w:val="0"/>
        <w:autoSpaceDE w:val="0"/>
        <w:spacing w:before="240" w:after="0" w:line="300" w:lineRule="auto"/>
        <w:ind w:left="851" w:hanging="425"/>
        <w:textAlignment w:val="baseline"/>
        <w:rPr>
          <w:rFonts w:ascii="Calibri" w:eastAsia="Times New Roman" w:hAnsi="Calibri" w:cs="Calibri"/>
          <w:lang w:eastAsia="pl-PL"/>
        </w:rPr>
      </w:pPr>
      <w:r w:rsidRPr="00D558C4">
        <w:rPr>
          <w:rFonts w:ascii="Calibri" w:eastAsia="Times New Roman" w:hAnsi="Calibri" w:cs="Calibri"/>
          <w:lang w:eastAsia="pl-PL"/>
        </w:rPr>
        <w:t>zmian, jeżeli nie są istotne w rozumieniu art. 454 ust. 2 Pzp, niezależnie od ich wartości.</w:t>
      </w:r>
    </w:p>
    <w:p w14:paraId="6F5CE849" w14:textId="6A048072" w:rsidR="00281F4A" w:rsidRPr="00D558C4" w:rsidRDefault="00281F4A" w:rsidP="00D558C4">
      <w:pPr>
        <w:pStyle w:val="Akapitzlist"/>
        <w:numPr>
          <w:ilvl w:val="0"/>
          <w:numId w:val="24"/>
        </w:numPr>
        <w:spacing w:before="240" w:line="300" w:lineRule="auto"/>
        <w:ind w:left="426"/>
        <w:contextualSpacing w:val="0"/>
        <w:rPr>
          <w:rFonts w:ascii="Calibri" w:hAnsi="Calibri" w:cs="Calibri"/>
          <w:sz w:val="22"/>
          <w:szCs w:val="22"/>
        </w:rPr>
      </w:pPr>
      <w:r w:rsidRPr="00D558C4">
        <w:rPr>
          <w:rFonts w:ascii="Calibri" w:hAnsi="Calibri" w:cs="Calibri"/>
          <w:spacing w:val="-1"/>
          <w:sz w:val="22"/>
          <w:szCs w:val="22"/>
        </w:rPr>
        <w:t>Wszelkie zmiany niniejszej umowy wymagają zachowania formy pisemnej w postaci aneksu pod rygorem nieważności.</w:t>
      </w:r>
      <w:r w:rsidRPr="00D558C4">
        <w:rPr>
          <w:rFonts w:ascii="Calibri" w:hAnsi="Calibri" w:cs="Calibri"/>
          <w:sz w:val="22"/>
          <w:szCs w:val="22"/>
        </w:rPr>
        <w:t xml:space="preserve"> </w:t>
      </w:r>
    </w:p>
    <w:p w14:paraId="49C09624" w14:textId="66973D78" w:rsidR="00CD77F7" w:rsidRPr="00D558C4" w:rsidRDefault="00CD77F7" w:rsidP="00D558C4">
      <w:pPr>
        <w:pStyle w:val="Akapitzlist"/>
        <w:numPr>
          <w:ilvl w:val="0"/>
          <w:numId w:val="24"/>
        </w:numPr>
        <w:spacing w:before="240" w:after="240" w:line="300" w:lineRule="auto"/>
        <w:ind w:left="426"/>
        <w:contextualSpacing w:val="0"/>
        <w:rPr>
          <w:rFonts w:ascii="Calibri" w:hAnsi="Calibri" w:cs="Calibri"/>
          <w:sz w:val="22"/>
          <w:szCs w:val="22"/>
        </w:rPr>
      </w:pPr>
      <w:r w:rsidRPr="00D558C4">
        <w:rPr>
          <w:rFonts w:ascii="Calibri" w:hAnsi="Calibri" w:cs="Calibri"/>
          <w:sz w:val="22"/>
          <w:szCs w:val="22"/>
        </w:rPr>
        <w:t>W wypadku zmiany, o której mowa w ust. 1 pkt 11), wartość netto wynagrodzenia Wykonawcy nie zmieni się, a wartość brutto wynagrodzenia zostanie wyliczona na podstawie nowych przepisów.</w:t>
      </w:r>
    </w:p>
    <w:p w14:paraId="37D4046A" w14:textId="03C1AADE" w:rsidR="00617A88" w:rsidRPr="00D558C4" w:rsidRDefault="00281F4A"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1</w:t>
      </w:r>
      <w:r w:rsidR="00F203CC" w:rsidRPr="00D558C4">
        <w:rPr>
          <w:rFonts w:ascii="Calibri" w:hAnsi="Calibri" w:cs="Calibri"/>
          <w:b/>
          <w:sz w:val="22"/>
          <w:szCs w:val="22"/>
        </w:rPr>
        <w:t>8</w:t>
      </w:r>
      <w:r w:rsidR="0096479D" w:rsidRPr="00D558C4">
        <w:rPr>
          <w:rFonts w:ascii="Calibri" w:hAnsi="Calibri" w:cs="Calibri"/>
          <w:b/>
          <w:sz w:val="22"/>
          <w:szCs w:val="22"/>
        </w:rPr>
        <w:t xml:space="preserve"> </w:t>
      </w:r>
      <w:r w:rsidR="00617A88" w:rsidRPr="00D558C4">
        <w:rPr>
          <w:rFonts w:ascii="Calibri" w:hAnsi="Calibri" w:cs="Calibri"/>
          <w:b/>
          <w:sz w:val="22"/>
          <w:szCs w:val="22"/>
        </w:rPr>
        <w:t xml:space="preserve">Siła </w:t>
      </w:r>
      <w:r w:rsidR="00D23B17" w:rsidRPr="00D558C4">
        <w:rPr>
          <w:rFonts w:ascii="Calibri" w:hAnsi="Calibri" w:cs="Calibri"/>
          <w:b/>
          <w:sz w:val="22"/>
          <w:szCs w:val="22"/>
        </w:rPr>
        <w:t>w</w:t>
      </w:r>
      <w:r w:rsidR="00617A88" w:rsidRPr="00D558C4">
        <w:rPr>
          <w:rFonts w:ascii="Calibri" w:hAnsi="Calibri" w:cs="Calibri"/>
          <w:b/>
          <w:sz w:val="22"/>
          <w:szCs w:val="22"/>
        </w:rPr>
        <w:t>yższa</w:t>
      </w:r>
    </w:p>
    <w:p w14:paraId="3F003B95" w14:textId="77777777" w:rsidR="00617A88" w:rsidRPr="00D558C4" w:rsidRDefault="00617A88" w:rsidP="00BF47CB">
      <w:pPr>
        <w:numPr>
          <w:ilvl w:val="0"/>
          <w:numId w:val="36"/>
        </w:numPr>
        <w:suppressAutoHyphens/>
        <w:overflowPunct w:val="0"/>
        <w:autoSpaceDE w:val="0"/>
        <w:spacing w:before="240" w:after="240" w:line="300" w:lineRule="auto"/>
        <w:ind w:left="426" w:hanging="426"/>
        <w:contextualSpacing/>
        <w:textAlignment w:val="baseline"/>
        <w:rPr>
          <w:rFonts w:ascii="Calibri" w:eastAsia="Times New Roman" w:hAnsi="Calibri" w:cs="Calibri"/>
          <w:lang w:eastAsia="pl-PL"/>
        </w:rPr>
      </w:pPr>
      <w:r w:rsidRPr="00D558C4">
        <w:rPr>
          <w:rFonts w:ascii="Calibri" w:eastAsia="Times New Roman" w:hAnsi="Calibri" w:cs="Calibri"/>
          <w:lang w:eastAsia="pl-PL"/>
        </w:rPr>
        <w:t>Żadna ze Stron Umowy nie będzie odpowiedzialna za niewykonanie lub nienależyte wykonanie zobowiązań wynikających z Umowy spowodowane przez okoliczności niewynikające z winy danej Strony, w szczególności za okoliczności traktowane jako Siła Wyższa.</w:t>
      </w:r>
    </w:p>
    <w:p w14:paraId="06FA9AF3" w14:textId="77777777" w:rsidR="00617A88" w:rsidRPr="00D558C4" w:rsidRDefault="00617A88" w:rsidP="00BF47CB">
      <w:pPr>
        <w:numPr>
          <w:ilvl w:val="0"/>
          <w:numId w:val="36"/>
        </w:numPr>
        <w:suppressAutoHyphens/>
        <w:overflowPunct w:val="0"/>
        <w:autoSpaceDE w:val="0"/>
        <w:spacing w:before="240" w:after="240" w:line="300" w:lineRule="auto"/>
        <w:ind w:left="426" w:hanging="426"/>
        <w:contextualSpacing/>
        <w:textAlignment w:val="baseline"/>
        <w:rPr>
          <w:rFonts w:ascii="Calibri" w:eastAsia="Times New Roman" w:hAnsi="Calibri" w:cs="Calibri"/>
          <w:lang w:eastAsia="pl-PL"/>
        </w:rPr>
      </w:pPr>
      <w:r w:rsidRPr="00D558C4">
        <w:rPr>
          <w:rFonts w:ascii="Calibri" w:eastAsia="Times New Roman" w:hAnsi="Calibri" w:cs="Calibri"/>
          <w:lang w:eastAsia="pl-PL"/>
        </w:rPr>
        <w:t>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57170B42" w14:textId="77777777" w:rsidR="00617A88" w:rsidRPr="00D558C4" w:rsidRDefault="00617A88" w:rsidP="00BF47CB">
      <w:pPr>
        <w:numPr>
          <w:ilvl w:val="0"/>
          <w:numId w:val="36"/>
        </w:numPr>
        <w:suppressAutoHyphens/>
        <w:overflowPunct w:val="0"/>
        <w:autoSpaceDE w:val="0"/>
        <w:spacing w:before="240" w:after="240" w:line="300" w:lineRule="auto"/>
        <w:ind w:left="426" w:hanging="426"/>
        <w:contextualSpacing/>
        <w:textAlignment w:val="baseline"/>
        <w:rPr>
          <w:rFonts w:ascii="Calibri" w:eastAsia="Times New Roman" w:hAnsi="Calibri" w:cs="Calibri"/>
          <w:lang w:eastAsia="pl-PL"/>
        </w:rPr>
      </w:pPr>
      <w:r w:rsidRPr="00D558C4">
        <w:rPr>
          <w:rFonts w:ascii="Calibri" w:eastAsia="Times New Roman" w:hAnsi="Calibri" w:cs="Calibri"/>
          <w:lang w:eastAsia="pl-PL"/>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2A17B88C" w14:textId="22392B1A" w:rsidR="00617A88" w:rsidRPr="00D558C4" w:rsidRDefault="00617A88" w:rsidP="00BF47CB">
      <w:pPr>
        <w:numPr>
          <w:ilvl w:val="0"/>
          <w:numId w:val="36"/>
        </w:numPr>
        <w:suppressAutoHyphens/>
        <w:overflowPunct w:val="0"/>
        <w:autoSpaceDE w:val="0"/>
        <w:spacing w:before="240" w:after="240" w:line="300" w:lineRule="auto"/>
        <w:ind w:left="426" w:hanging="426"/>
        <w:contextualSpacing/>
        <w:textAlignment w:val="baseline"/>
        <w:rPr>
          <w:rFonts w:ascii="Calibri" w:eastAsia="Times New Roman" w:hAnsi="Calibri" w:cs="Calibri"/>
          <w:lang w:eastAsia="pl-PL"/>
        </w:rPr>
      </w:pPr>
      <w:r w:rsidRPr="00D558C4">
        <w:rPr>
          <w:rFonts w:ascii="Calibri" w:eastAsia="Times New Roman" w:hAnsi="Calibri" w:cs="Calibri"/>
          <w:lang w:eastAsia="pl-PL"/>
        </w:rPr>
        <w:t>Jeżeli Siła Wyższa, będzie trwała nieprzerwanie przez okres 60 dni lub dłużej, Strony mogą w drodze wzajemnego uzgodnienia rozwiązać Umowę bez nakładania na żadną ze Stron dalszych zobowiązań oprócz płatności należnych z tytułu prawidłowo wykonanego przedmiotu zamówienia.</w:t>
      </w:r>
    </w:p>
    <w:p w14:paraId="6C089D32" w14:textId="5DF0223A" w:rsidR="00617A88" w:rsidRPr="00D558C4" w:rsidRDefault="00617A88"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19 Postanowienia końcowe</w:t>
      </w:r>
    </w:p>
    <w:p w14:paraId="4CF3D120" w14:textId="37C4B63B" w:rsidR="00F203CC" w:rsidRPr="00D558C4" w:rsidRDefault="00F203CC" w:rsidP="00BF47CB">
      <w:pPr>
        <w:pStyle w:val="WW-Tekstpodstawowy3"/>
        <w:numPr>
          <w:ilvl w:val="0"/>
          <w:numId w:val="32"/>
        </w:numPr>
        <w:spacing w:before="240" w:line="300" w:lineRule="auto"/>
        <w:ind w:left="360"/>
        <w:contextualSpacing/>
        <w:jc w:val="left"/>
        <w:textAlignment w:val="auto"/>
        <w:rPr>
          <w:rFonts w:ascii="Calibri" w:hAnsi="Calibri" w:cs="Calibri"/>
          <w:sz w:val="22"/>
          <w:szCs w:val="22"/>
        </w:rPr>
      </w:pPr>
      <w:r w:rsidRPr="00D558C4">
        <w:rPr>
          <w:rFonts w:ascii="Calibri" w:hAnsi="Calibri" w:cs="Calibri"/>
          <w:sz w:val="22"/>
          <w:szCs w:val="22"/>
        </w:rPr>
        <w:t xml:space="preserve">Zamawiający oświadcza, iż posiada status dużego przedsiębiorcy w rozumieniu art. 4 pkt 6 ustawy z dnia 8 marca 2013 r. o przeciwdziałaniu nadmiernym opóźnieniom w transakcjach handlowych . </w:t>
      </w:r>
    </w:p>
    <w:p w14:paraId="6C45BF71" w14:textId="77777777" w:rsidR="00F203CC" w:rsidRPr="00D558C4" w:rsidRDefault="00F203CC" w:rsidP="00BF47CB">
      <w:pPr>
        <w:pStyle w:val="Tekstpodstawowy"/>
        <w:numPr>
          <w:ilvl w:val="0"/>
          <w:numId w:val="32"/>
        </w:numPr>
        <w:tabs>
          <w:tab w:val="clear" w:pos="1500"/>
          <w:tab w:val="num" w:pos="360"/>
        </w:tabs>
        <w:spacing w:before="240" w:after="240" w:line="300" w:lineRule="auto"/>
        <w:ind w:left="360"/>
        <w:contextualSpacing/>
        <w:rPr>
          <w:rFonts w:ascii="Calibri" w:hAnsi="Calibri" w:cs="Calibri"/>
          <w:b w:val="0"/>
          <w:sz w:val="22"/>
          <w:szCs w:val="22"/>
          <w:lang w:val="pl-PL"/>
        </w:rPr>
      </w:pPr>
      <w:r w:rsidRPr="00D558C4">
        <w:rPr>
          <w:rFonts w:ascii="Calibri" w:hAnsi="Calibri" w:cs="Calibri"/>
          <w:b w:val="0"/>
          <w:sz w:val="22"/>
          <w:szCs w:val="22"/>
          <w:lang w:val="pl-PL"/>
        </w:rPr>
        <w:lastRenderedPageBreak/>
        <w:t>Sprawy sporne wynikłe z realizacji niniejszej umowy, których strony nie rozwiążą polubownie, rozstrzygać będzie sąd powszechny właściwy miejscowo dla siedziby Zamawiającego.</w:t>
      </w:r>
    </w:p>
    <w:p w14:paraId="4ACE3E8C" w14:textId="77777777" w:rsidR="00F203CC" w:rsidRPr="00D558C4" w:rsidRDefault="00F203CC" w:rsidP="00BF47CB">
      <w:pPr>
        <w:pStyle w:val="Tekstpodstawowy"/>
        <w:numPr>
          <w:ilvl w:val="0"/>
          <w:numId w:val="32"/>
        </w:numPr>
        <w:tabs>
          <w:tab w:val="clear" w:pos="1500"/>
          <w:tab w:val="num" w:pos="360"/>
        </w:tabs>
        <w:spacing w:before="240" w:after="240" w:line="300" w:lineRule="auto"/>
        <w:ind w:left="360"/>
        <w:contextualSpacing/>
        <w:rPr>
          <w:rFonts w:ascii="Calibri" w:hAnsi="Calibri" w:cs="Calibri"/>
          <w:b w:val="0"/>
          <w:sz w:val="22"/>
          <w:szCs w:val="22"/>
          <w:lang w:val="pl-PL"/>
        </w:rPr>
      </w:pPr>
      <w:r w:rsidRPr="00D558C4">
        <w:rPr>
          <w:rFonts w:ascii="Calibri" w:hAnsi="Calibri" w:cs="Calibri"/>
          <w:b w:val="0"/>
          <w:sz w:val="22"/>
          <w:szCs w:val="22"/>
          <w:lang w:val="pl-PL"/>
        </w:rPr>
        <w:t>W sprawach nieuregulowanych postanowieniami niniejszej umowy mają zastosowanie przepisy ustawy Prawo zamówień publicznych, Kodeksu cywilnego oraz inne przepisy mające związek z przedmiotem umowy.</w:t>
      </w:r>
    </w:p>
    <w:p w14:paraId="65425B4C" w14:textId="77777777" w:rsidR="00F203CC" w:rsidRPr="00D558C4" w:rsidRDefault="00F203CC" w:rsidP="00BF47CB">
      <w:pPr>
        <w:pStyle w:val="Tekstpodstawowy"/>
        <w:numPr>
          <w:ilvl w:val="0"/>
          <w:numId w:val="32"/>
        </w:numPr>
        <w:tabs>
          <w:tab w:val="clear" w:pos="1500"/>
          <w:tab w:val="num" w:pos="360"/>
        </w:tabs>
        <w:spacing w:before="240" w:after="240" w:line="300" w:lineRule="auto"/>
        <w:ind w:left="360"/>
        <w:contextualSpacing/>
        <w:rPr>
          <w:rFonts w:ascii="Calibri" w:hAnsi="Calibri" w:cs="Calibri"/>
          <w:b w:val="0"/>
          <w:i/>
          <w:sz w:val="22"/>
          <w:szCs w:val="22"/>
          <w:lang w:val="pl-PL"/>
        </w:rPr>
      </w:pPr>
      <w:r w:rsidRPr="00D558C4">
        <w:rPr>
          <w:rFonts w:ascii="Calibri" w:hAnsi="Calibri" w:cs="Calibri"/>
          <w:b w:val="0"/>
          <w:i/>
          <w:sz w:val="22"/>
          <w:szCs w:val="22"/>
          <w:lang w:val="pl-PL"/>
        </w:rPr>
        <w:t>Postanowienia niniejszej umowy mają pierwszeństwo przed postanowieniami umowy regulującej współpracę wykonawców wspólnie ubiegający się o udzielenie zamówienia w rozumieniu art. 58 ustawy Prawo zamówień publicznych.*</w:t>
      </w:r>
    </w:p>
    <w:p w14:paraId="3DB555AA" w14:textId="77777777" w:rsidR="00F203CC" w:rsidRPr="00D558C4" w:rsidRDefault="00F203CC" w:rsidP="00BF47CB">
      <w:pPr>
        <w:pStyle w:val="Tekstpodstawowy"/>
        <w:numPr>
          <w:ilvl w:val="0"/>
          <w:numId w:val="32"/>
        </w:numPr>
        <w:tabs>
          <w:tab w:val="clear" w:pos="1500"/>
          <w:tab w:val="num" w:pos="360"/>
        </w:tabs>
        <w:spacing w:before="240" w:after="240" w:line="300" w:lineRule="auto"/>
        <w:ind w:left="360"/>
        <w:rPr>
          <w:rFonts w:ascii="Calibri" w:hAnsi="Calibri" w:cs="Calibri"/>
          <w:b w:val="0"/>
          <w:sz w:val="22"/>
          <w:szCs w:val="22"/>
          <w:lang w:val="pl-PL"/>
        </w:rPr>
      </w:pPr>
      <w:r w:rsidRPr="00D558C4">
        <w:rPr>
          <w:rFonts w:ascii="Calibri" w:hAnsi="Calibri" w:cs="Calibri"/>
          <w:b w:val="0"/>
          <w:sz w:val="22"/>
          <w:szCs w:val="22"/>
          <w:lang w:val="pl-PL"/>
        </w:rPr>
        <w:t>Umowa została sporządzona w trzech jednobrzmiących egzemplarzach, z czego dwa egzemplarze otrzymuje Zamawiający, a jeden Wykonawca.</w:t>
      </w:r>
    </w:p>
    <w:p w14:paraId="3784E5B9" w14:textId="55E37282" w:rsidR="00281F4A" w:rsidRPr="00D558C4" w:rsidRDefault="00617A88" w:rsidP="00D558C4">
      <w:pPr>
        <w:pStyle w:val="Nagwek3"/>
        <w:spacing w:before="240" w:after="240" w:line="300" w:lineRule="auto"/>
        <w:ind w:left="0" w:firstLine="0"/>
        <w:rPr>
          <w:rFonts w:ascii="Calibri" w:hAnsi="Calibri" w:cs="Calibri"/>
          <w:b/>
          <w:sz w:val="22"/>
          <w:szCs w:val="22"/>
        </w:rPr>
      </w:pPr>
      <w:r w:rsidRPr="00D558C4">
        <w:rPr>
          <w:rFonts w:ascii="Calibri" w:hAnsi="Calibri" w:cs="Calibri"/>
          <w:b/>
          <w:sz w:val="22"/>
          <w:szCs w:val="22"/>
        </w:rPr>
        <w:t>§ 20</w:t>
      </w:r>
      <w:r w:rsidR="0096479D" w:rsidRPr="00D558C4">
        <w:rPr>
          <w:rFonts w:ascii="Calibri" w:hAnsi="Calibri" w:cs="Calibri"/>
          <w:b/>
          <w:sz w:val="22"/>
          <w:szCs w:val="22"/>
        </w:rPr>
        <w:t xml:space="preserve"> </w:t>
      </w:r>
      <w:r w:rsidR="00281F4A" w:rsidRPr="00D558C4">
        <w:rPr>
          <w:rFonts w:ascii="Calibri" w:hAnsi="Calibri" w:cs="Calibri"/>
          <w:b/>
          <w:sz w:val="22"/>
          <w:szCs w:val="22"/>
        </w:rPr>
        <w:t>Załączniki</w:t>
      </w:r>
    </w:p>
    <w:p w14:paraId="006DB7B0" w14:textId="77777777" w:rsidR="00281F4A" w:rsidRPr="00D558C4" w:rsidRDefault="00281F4A" w:rsidP="00D558C4">
      <w:pPr>
        <w:suppressAutoHyphens/>
        <w:overflowPunct w:val="0"/>
        <w:autoSpaceDE w:val="0"/>
        <w:spacing w:before="240" w:after="0" w:line="300" w:lineRule="auto"/>
        <w:ind w:left="22"/>
        <w:textAlignment w:val="baseline"/>
        <w:rPr>
          <w:rFonts w:ascii="Calibri" w:eastAsia="Times New Roman" w:hAnsi="Calibri" w:cs="Calibri"/>
          <w:spacing w:val="4"/>
          <w:lang w:eastAsia="pl-PL"/>
        </w:rPr>
      </w:pPr>
      <w:r w:rsidRPr="00D558C4">
        <w:rPr>
          <w:rFonts w:ascii="Calibri" w:eastAsia="Times New Roman" w:hAnsi="Calibri" w:cs="Calibri"/>
          <w:spacing w:val="4"/>
          <w:lang w:eastAsia="pl-PL"/>
        </w:rPr>
        <w:t>Integralnymi załącznikami niniejszej umowy są:</w:t>
      </w:r>
    </w:p>
    <w:p w14:paraId="0C2C8760" w14:textId="2A029979" w:rsidR="00281F4A" w:rsidRPr="00D558C4" w:rsidRDefault="004F448B" w:rsidP="00BF47CB">
      <w:pPr>
        <w:widowControl w:val="0"/>
        <w:numPr>
          <w:ilvl w:val="0"/>
          <w:numId w:val="33"/>
        </w:numPr>
        <w:tabs>
          <w:tab w:val="left" w:pos="446"/>
        </w:tabs>
        <w:suppressAutoHyphens/>
        <w:overflowPunct w:val="0"/>
        <w:autoSpaceDE w:val="0"/>
        <w:spacing w:before="240" w:after="0" w:line="300" w:lineRule="auto"/>
        <w:ind w:left="426"/>
        <w:textAlignment w:val="baseline"/>
        <w:rPr>
          <w:rFonts w:ascii="Calibri" w:eastAsia="Times New Roman" w:hAnsi="Calibri" w:cs="Calibri"/>
          <w:spacing w:val="3"/>
          <w:lang w:eastAsia="pl-PL"/>
        </w:rPr>
      </w:pPr>
      <w:r w:rsidRPr="00D558C4">
        <w:rPr>
          <w:rFonts w:ascii="Calibri" w:eastAsia="Times New Roman" w:hAnsi="Calibri" w:cs="Calibri"/>
          <w:spacing w:val="3"/>
          <w:lang w:eastAsia="pl-PL"/>
        </w:rPr>
        <w:t>SWZ</w:t>
      </w:r>
      <w:r w:rsidR="00281F4A" w:rsidRPr="00D558C4">
        <w:rPr>
          <w:rFonts w:ascii="Calibri" w:eastAsia="Times New Roman" w:hAnsi="Calibri" w:cs="Calibri"/>
          <w:spacing w:val="3"/>
          <w:lang w:eastAsia="pl-PL"/>
        </w:rPr>
        <w:t xml:space="preserve"> z dnia </w:t>
      </w:r>
      <w:r w:rsidR="0023536B">
        <w:rPr>
          <w:rFonts w:ascii="Calibri" w:eastAsia="Times New Roman" w:hAnsi="Calibri" w:cs="Calibri"/>
          <w:spacing w:val="3"/>
          <w:lang w:eastAsia="pl-PL"/>
        </w:rPr>
        <w:t>19.03.2026</w:t>
      </w:r>
      <w:r w:rsidR="00145683" w:rsidRPr="00D558C4">
        <w:rPr>
          <w:rFonts w:ascii="Calibri" w:eastAsia="Times New Roman" w:hAnsi="Calibri" w:cs="Calibri"/>
          <w:spacing w:val="3"/>
          <w:lang w:eastAsia="pl-PL"/>
        </w:rPr>
        <w:t xml:space="preserve"> </w:t>
      </w:r>
      <w:r w:rsidR="00B34131" w:rsidRPr="00D558C4">
        <w:rPr>
          <w:rFonts w:ascii="Calibri" w:eastAsia="Times New Roman" w:hAnsi="Calibri" w:cs="Calibri"/>
          <w:spacing w:val="3"/>
          <w:lang w:eastAsia="pl-PL"/>
        </w:rPr>
        <w:t xml:space="preserve"> </w:t>
      </w:r>
      <w:r w:rsidR="00281F4A" w:rsidRPr="00D558C4">
        <w:rPr>
          <w:rFonts w:ascii="Calibri" w:eastAsia="Times New Roman" w:hAnsi="Calibri" w:cs="Calibri"/>
          <w:spacing w:val="3"/>
          <w:lang w:eastAsia="pl-PL"/>
        </w:rPr>
        <w:t>r. stanowiąca załącznik nr 1 do umowy,</w:t>
      </w:r>
    </w:p>
    <w:p w14:paraId="296C48C9" w14:textId="24491032" w:rsidR="007D7EB2" w:rsidRPr="00D558C4" w:rsidRDefault="00281F4A" w:rsidP="00BF47CB">
      <w:pPr>
        <w:widowControl w:val="0"/>
        <w:numPr>
          <w:ilvl w:val="0"/>
          <w:numId w:val="33"/>
        </w:numPr>
        <w:tabs>
          <w:tab w:val="left" w:pos="446"/>
        </w:tabs>
        <w:suppressAutoHyphens/>
        <w:overflowPunct w:val="0"/>
        <w:autoSpaceDE w:val="0"/>
        <w:spacing w:before="240" w:after="0" w:line="300" w:lineRule="auto"/>
        <w:ind w:left="426"/>
        <w:textAlignment w:val="baseline"/>
        <w:rPr>
          <w:rFonts w:ascii="Calibri" w:eastAsia="Times New Roman" w:hAnsi="Calibri" w:cs="Calibri"/>
          <w:spacing w:val="3"/>
          <w:lang w:eastAsia="pl-PL"/>
        </w:rPr>
      </w:pPr>
      <w:r w:rsidRPr="00D558C4">
        <w:rPr>
          <w:rFonts w:ascii="Calibri" w:eastAsia="Times New Roman" w:hAnsi="Calibri" w:cs="Calibri"/>
          <w:spacing w:val="5"/>
          <w:lang w:eastAsia="pl-PL"/>
        </w:rPr>
        <w:t xml:space="preserve">oferta Wykonawcy z dnia </w:t>
      </w:r>
      <w:r w:rsidR="0096479D" w:rsidRPr="00D558C4">
        <w:rPr>
          <w:rFonts w:ascii="Calibri" w:eastAsia="Times New Roman" w:hAnsi="Calibri" w:cs="Calibri"/>
          <w:spacing w:val="5"/>
          <w:lang w:eastAsia="pl-PL"/>
        </w:rPr>
        <w:t>………….</w:t>
      </w:r>
      <w:r w:rsidRPr="00D558C4">
        <w:rPr>
          <w:rFonts w:ascii="Calibri" w:eastAsia="Times New Roman" w:hAnsi="Calibri" w:cs="Calibri"/>
          <w:spacing w:val="5"/>
          <w:lang w:eastAsia="pl-PL"/>
        </w:rPr>
        <w:t xml:space="preserve"> r. </w:t>
      </w:r>
      <w:r w:rsidR="00A43EBE" w:rsidRPr="00D558C4">
        <w:rPr>
          <w:rFonts w:ascii="Calibri" w:eastAsia="Times New Roman" w:hAnsi="Calibri" w:cs="Calibri"/>
          <w:i/>
          <w:spacing w:val="5"/>
          <w:lang w:eastAsia="pl-PL"/>
        </w:rPr>
        <w:t>oraz oferta dodatkowa Wykonawcy z dnia ………………*</w:t>
      </w:r>
      <w:r w:rsidR="00A43EBE" w:rsidRPr="00D558C4">
        <w:rPr>
          <w:rFonts w:ascii="Calibri" w:eastAsia="Times New Roman" w:hAnsi="Calibri" w:cs="Calibri"/>
          <w:spacing w:val="5"/>
          <w:lang w:eastAsia="pl-PL"/>
        </w:rPr>
        <w:t xml:space="preserve"> </w:t>
      </w:r>
      <w:r w:rsidRPr="00D558C4">
        <w:rPr>
          <w:rFonts w:ascii="Calibri" w:eastAsia="Times New Roman" w:hAnsi="Calibri" w:cs="Calibri"/>
          <w:spacing w:val="3"/>
          <w:lang w:eastAsia="pl-PL"/>
        </w:rPr>
        <w:t>stanowiąca załącznik nr 2 do umowy</w:t>
      </w:r>
    </w:p>
    <w:p w14:paraId="1F2FC9E2" w14:textId="5C05E626" w:rsidR="00281F4A" w:rsidRPr="00D558C4" w:rsidRDefault="00281F4A" w:rsidP="00BF47CB">
      <w:pPr>
        <w:widowControl w:val="0"/>
        <w:numPr>
          <w:ilvl w:val="0"/>
          <w:numId w:val="33"/>
        </w:numPr>
        <w:tabs>
          <w:tab w:val="left" w:pos="446"/>
        </w:tabs>
        <w:suppressAutoHyphens/>
        <w:overflowPunct w:val="0"/>
        <w:autoSpaceDE w:val="0"/>
        <w:spacing w:before="240" w:after="0" w:line="300" w:lineRule="auto"/>
        <w:ind w:left="426"/>
        <w:textAlignment w:val="baseline"/>
        <w:rPr>
          <w:rFonts w:ascii="Calibri" w:eastAsia="Times New Roman" w:hAnsi="Calibri" w:cs="Calibri"/>
          <w:spacing w:val="3"/>
          <w:lang w:eastAsia="pl-PL"/>
        </w:rPr>
      </w:pPr>
      <w:r w:rsidRPr="00D558C4">
        <w:rPr>
          <w:rFonts w:ascii="Calibri" w:eastAsia="Times New Roman" w:hAnsi="Calibri" w:cs="Calibri"/>
          <w:spacing w:val="7"/>
          <w:lang w:eastAsia="pl-PL"/>
        </w:rPr>
        <w:t>wykaz placówek Zamawiającego</w:t>
      </w:r>
      <w:r w:rsidRPr="00D558C4">
        <w:rPr>
          <w:rFonts w:ascii="Calibri" w:eastAsia="Times New Roman" w:hAnsi="Calibri" w:cs="Calibri"/>
          <w:spacing w:val="3"/>
          <w:lang w:eastAsia="pl-PL"/>
        </w:rPr>
        <w:t>, sta</w:t>
      </w:r>
      <w:r w:rsidR="004F448B" w:rsidRPr="00D558C4">
        <w:rPr>
          <w:rFonts w:ascii="Calibri" w:eastAsia="Times New Roman" w:hAnsi="Calibri" w:cs="Calibri"/>
          <w:spacing w:val="3"/>
          <w:lang w:eastAsia="pl-PL"/>
        </w:rPr>
        <w:t>nowiący załącznik nr 3 do umowy</w:t>
      </w:r>
      <w:r w:rsidR="00574719" w:rsidRPr="00D558C4">
        <w:rPr>
          <w:rFonts w:ascii="Calibri" w:eastAsia="Times New Roman" w:hAnsi="Calibri" w:cs="Calibri"/>
          <w:spacing w:val="3"/>
          <w:lang w:eastAsia="pl-PL"/>
        </w:rPr>
        <w:t>.</w:t>
      </w:r>
    </w:p>
    <w:p w14:paraId="5E2148CC" w14:textId="695B2F85" w:rsidR="00236747" w:rsidRPr="00D558C4" w:rsidRDefault="00574719" w:rsidP="00BF47CB">
      <w:pPr>
        <w:widowControl w:val="0"/>
        <w:numPr>
          <w:ilvl w:val="0"/>
          <w:numId w:val="33"/>
        </w:numPr>
        <w:tabs>
          <w:tab w:val="left" w:pos="446"/>
        </w:tabs>
        <w:suppressAutoHyphens/>
        <w:overflowPunct w:val="0"/>
        <w:autoSpaceDE w:val="0"/>
        <w:spacing w:before="240" w:after="240" w:line="300" w:lineRule="auto"/>
        <w:ind w:left="426"/>
        <w:textAlignment w:val="baseline"/>
        <w:rPr>
          <w:rFonts w:ascii="Calibri" w:eastAsia="Times New Roman" w:hAnsi="Calibri" w:cs="Calibri"/>
          <w:spacing w:val="3"/>
          <w:lang w:eastAsia="pl-PL"/>
        </w:rPr>
      </w:pPr>
      <w:r w:rsidRPr="00D558C4">
        <w:rPr>
          <w:rFonts w:ascii="Calibri" w:eastAsia="Times New Roman" w:hAnsi="Calibri" w:cs="Calibri"/>
          <w:spacing w:val="3"/>
          <w:lang w:eastAsia="pl-PL"/>
        </w:rPr>
        <w:t>rozdzielnik asortymentowo-ilościowy, stanowiący załącznik nr 4 do umowy.</w:t>
      </w:r>
    </w:p>
    <w:p w14:paraId="35F32B0F" w14:textId="77777777" w:rsidR="00281F4A" w:rsidRPr="00D558C4" w:rsidRDefault="00281F4A" w:rsidP="00D558C4">
      <w:pPr>
        <w:tabs>
          <w:tab w:val="left" w:pos="180"/>
        </w:tabs>
        <w:suppressAutoHyphens/>
        <w:overflowPunct w:val="0"/>
        <w:autoSpaceDE w:val="0"/>
        <w:spacing w:before="240" w:after="0" w:line="300" w:lineRule="auto"/>
        <w:jc w:val="center"/>
        <w:textAlignment w:val="baseline"/>
        <w:rPr>
          <w:rFonts w:ascii="Calibri" w:eastAsia="Times New Roman" w:hAnsi="Calibri" w:cs="Calibri"/>
          <w:b/>
          <w:lang w:eastAsia="pl-PL"/>
        </w:rPr>
      </w:pPr>
      <w:r w:rsidRPr="00D558C4">
        <w:rPr>
          <w:rFonts w:ascii="Calibri" w:eastAsia="Times New Roman" w:hAnsi="Calibri" w:cs="Calibri"/>
          <w:b/>
          <w:lang w:eastAsia="pl-PL"/>
        </w:rPr>
        <w:t>WYKONAWCA                                                                          ZAMAWIAJĄCY</w:t>
      </w:r>
    </w:p>
    <w:p w14:paraId="5C5C85A7" w14:textId="3067FA07" w:rsidR="00F203CC" w:rsidRPr="00D558C4" w:rsidRDefault="00F203CC" w:rsidP="00D558C4">
      <w:pPr>
        <w:spacing w:before="240" w:after="240" w:line="300" w:lineRule="auto"/>
        <w:contextualSpacing/>
        <w:rPr>
          <w:rFonts w:ascii="Calibri" w:hAnsi="Calibri" w:cs="Calibri"/>
          <w:i/>
        </w:rPr>
      </w:pPr>
      <w:r w:rsidRPr="00D558C4">
        <w:rPr>
          <w:rFonts w:ascii="Calibri" w:hAnsi="Calibri" w:cs="Calibri"/>
          <w:i/>
        </w:rPr>
        <w:t>* zapisy zostaną odpowiednio wykreślone lub uzupełnione.</w:t>
      </w:r>
    </w:p>
    <w:p w14:paraId="236C750E" w14:textId="633C083F" w:rsidR="00236747" w:rsidRDefault="00236747" w:rsidP="00D558C4">
      <w:pPr>
        <w:spacing w:before="240" w:line="300" w:lineRule="auto"/>
        <w:rPr>
          <w:rFonts w:ascii="Calibri" w:hAnsi="Calibri" w:cs="Calibri"/>
          <w:b/>
        </w:rPr>
      </w:pPr>
    </w:p>
    <w:p w14:paraId="11155040" w14:textId="79B46849" w:rsidR="00302F27" w:rsidRDefault="00302F27" w:rsidP="00D558C4">
      <w:pPr>
        <w:spacing w:before="240" w:line="300" w:lineRule="auto"/>
        <w:rPr>
          <w:rFonts w:ascii="Calibri" w:hAnsi="Calibri" w:cs="Calibri"/>
          <w:b/>
        </w:rPr>
      </w:pPr>
    </w:p>
    <w:p w14:paraId="71D9E5CD" w14:textId="654E4466" w:rsidR="00302F27" w:rsidRDefault="00302F27" w:rsidP="00D558C4">
      <w:pPr>
        <w:spacing w:before="240" w:line="300" w:lineRule="auto"/>
        <w:rPr>
          <w:rFonts w:ascii="Calibri" w:hAnsi="Calibri" w:cs="Calibri"/>
          <w:b/>
        </w:rPr>
      </w:pPr>
      <w:bookmarkStart w:id="2" w:name="_GoBack"/>
      <w:bookmarkEnd w:id="2"/>
    </w:p>
    <w:p w14:paraId="06A2E715" w14:textId="77777777" w:rsidR="00983285" w:rsidRDefault="00983285" w:rsidP="00D558C4">
      <w:pPr>
        <w:spacing w:before="240" w:line="300" w:lineRule="auto"/>
        <w:rPr>
          <w:rFonts w:ascii="Calibri" w:hAnsi="Calibri" w:cs="Calibri"/>
          <w:b/>
        </w:rPr>
      </w:pPr>
    </w:p>
    <w:p w14:paraId="13FA298C" w14:textId="7F18979A" w:rsidR="00302F27" w:rsidRDefault="00302F27" w:rsidP="00D558C4">
      <w:pPr>
        <w:spacing w:before="240" w:line="300" w:lineRule="auto"/>
        <w:rPr>
          <w:rFonts w:ascii="Calibri" w:hAnsi="Calibri" w:cs="Calibri"/>
          <w:b/>
        </w:rPr>
      </w:pPr>
    </w:p>
    <w:p w14:paraId="6D7CF48A" w14:textId="6DBE4D3D" w:rsidR="00302F27" w:rsidRDefault="00302F27" w:rsidP="00D558C4">
      <w:pPr>
        <w:spacing w:before="240" w:line="300" w:lineRule="auto"/>
        <w:rPr>
          <w:rFonts w:ascii="Calibri" w:hAnsi="Calibri" w:cs="Calibri"/>
          <w:b/>
        </w:rPr>
      </w:pPr>
    </w:p>
    <w:p w14:paraId="38A607C9" w14:textId="54856FC7" w:rsidR="00302F27" w:rsidRDefault="00302F27" w:rsidP="00D558C4">
      <w:pPr>
        <w:spacing w:before="240" w:line="300" w:lineRule="auto"/>
        <w:rPr>
          <w:rFonts w:ascii="Calibri" w:hAnsi="Calibri" w:cs="Calibri"/>
          <w:b/>
        </w:rPr>
      </w:pPr>
    </w:p>
    <w:p w14:paraId="563CB88E" w14:textId="6B6800D9" w:rsidR="00302F27" w:rsidRPr="00302F27" w:rsidRDefault="00302F27" w:rsidP="00302F27">
      <w:pPr>
        <w:pStyle w:val="Stopka"/>
      </w:pPr>
      <w:r>
        <w:t xml:space="preserve">Nr wniosku ZZ/3/2026/A źródło finansowania </w:t>
      </w:r>
      <w:r w:rsidRPr="00F32CC8">
        <w:rPr>
          <w:rFonts w:cstheme="minorHAnsi"/>
        </w:rPr>
        <w:t>§</w:t>
      </w:r>
      <w:r>
        <w:rPr>
          <w:rFonts w:cstheme="minorHAnsi"/>
        </w:rPr>
        <w:t xml:space="preserve"> 4300</w:t>
      </w:r>
    </w:p>
    <w:sectPr w:rsidR="00302F27" w:rsidRPr="00302F27" w:rsidSect="00302F27">
      <w:headerReference w:type="default" r:id="rId10"/>
      <w:footerReference w:type="default" r:id="rId11"/>
      <w:headerReference w:type="first" r:id="rId12"/>
      <w:pgSz w:w="12240" w:h="15840" w:code="1"/>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2922C" w14:textId="77777777" w:rsidR="003C0D85" w:rsidRDefault="003C0D85" w:rsidP="005F04D1">
      <w:pPr>
        <w:spacing w:after="0" w:line="240" w:lineRule="auto"/>
      </w:pPr>
      <w:r>
        <w:separator/>
      </w:r>
    </w:p>
  </w:endnote>
  <w:endnote w:type="continuationSeparator" w:id="0">
    <w:p w14:paraId="135CFBFB" w14:textId="77777777" w:rsidR="003C0D85" w:rsidRDefault="003C0D85" w:rsidP="005F0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bany">
    <w:altName w:val="Arial"/>
    <w:charset w:val="00"/>
    <w:family w:val="swiss"/>
    <w:pitch w:val="variable"/>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1575952"/>
      <w:docPartObj>
        <w:docPartGallery w:val="Page Numbers (Bottom of Page)"/>
        <w:docPartUnique/>
      </w:docPartObj>
    </w:sdtPr>
    <w:sdtEndPr/>
    <w:sdtContent>
      <w:p w14:paraId="57BFBC27" w14:textId="429D207C" w:rsidR="005C199F" w:rsidRDefault="005C199F">
        <w:pPr>
          <w:pStyle w:val="Stopka"/>
          <w:jc w:val="right"/>
        </w:pPr>
        <w:r>
          <w:fldChar w:fldCharType="begin"/>
        </w:r>
        <w:r>
          <w:instrText>PAGE   \* MERGEFORMAT</w:instrText>
        </w:r>
        <w:r>
          <w:fldChar w:fldCharType="separate"/>
        </w:r>
        <w:r>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13B3D" w14:textId="77777777" w:rsidR="003C0D85" w:rsidRDefault="003C0D85" w:rsidP="005F04D1">
      <w:pPr>
        <w:spacing w:after="0" w:line="240" w:lineRule="auto"/>
      </w:pPr>
      <w:r>
        <w:separator/>
      </w:r>
    </w:p>
  </w:footnote>
  <w:footnote w:type="continuationSeparator" w:id="0">
    <w:p w14:paraId="72E51CF6" w14:textId="77777777" w:rsidR="003C0D85" w:rsidRDefault="003C0D85" w:rsidP="005F04D1">
      <w:pPr>
        <w:spacing w:after="0" w:line="240" w:lineRule="auto"/>
      </w:pPr>
      <w:r>
        <w:continuationSeparator/>
      </w:r>
    </w:p>
  </w:footnote>
  <w:footnote w:id="1">
    <w:p w14:paraId="2FD6E87C" w14:textId="77777777" w:rsidR="005C199F" w:rsidRPr="008C6EC7" w:rsidRDefault="005C199F" w:rsidP="00D85A86">
      <w:pPr>
        <w:pStyle w:val="Tekstprzypisudolnego"/>
        <w:rPr>
          <w:rFonts w:asciiTheme="minorHAnsi" w:hAnsiTheme="minorHAnsi" w:cstheme="minorHAnsi"/>
          <w:sz w:val="22"/>
          <w:szCs w:val="22"/>
        </w:rPr>
      </w:pPr>
      <w:r w:rsidRPr="008C6EC7">
        <w:rPr>
          <w:rStyle w:val="Odwoanieprzypisudolnego"/>
          <w:rFonts w:asciiTheme="minorHAnsi" w:hAnsiTheme="minorHAnsi" w:cstheme="minorHAnsi"/>
          <w:sz w:val="22"/>
          <w:szCs w:val="22"/>
        </w:rPr>
        <w:footnoteRef/>
      </w:r>
      <w:r w:rsidRPr="008C6EC7">
        <w:rPr>
          <w:rFonts w:asciiTheme="minorHAnsi" w:hAnsiTheme="minorHAnsi" w:cstheme="minorHAnsi"/>
          <w:sz w:val="22"/>
          <w:szCs w:val="22"/>
        </w:rPr>
        <w:t xml:space="preserve"> Postanowienie umowne zostanie uzupełnione na podstawie danych zawartych w formularzu ofertowym załączonym do oferty Wykonawcy. </w:t>
      </w:r>
    </w:p>
  </w:footnote>
  <w:footnote w:id="2">
    <w:p w14:paraId="1AC8EAF0" w14:textId="3F9C0DB2" w:rsidR="005C199F" w:rsidRPr="004F448B" w:rsidRDefault="005C199F">
      <w:pPr>
        <w:pStyle w:val="Tekstprzypisudolnego"/>
        <w:rPr>
          <w:rFonts w:asciiTheme="minorHAnsi" w:hAnsiTheme="minorHAnsi" w:cstheme="minorHAnsi"/>
          <w:sz w:val="22"/>
          <w:szCs w:val="22"/>
          <w:lang w:val="pl-PL"/>
        </w:rPr>
      </w:pPr>
      <w:r w:rsidRPr="004F448B">
        <w:rPr>
          <w:rStyle w:val="Odwoanieprzypisudolnego"/>
          <w:rFonts w:asciiTheme="minorHAnsi" w:hAnsiTheme="minorHAnsi" w:cstheme="minorHAnsi"/>
          <w:sz w:val="22"/>
          <w:szCs w:val="22"/>
        </w:rPr>
        <w:footnoteRef/>
      </w:r>
      <w:r w:rsidRPr="004F448B">
        <w:rPr>
          <w:rFonts w:asciiTheme="minorHAnsi" w:hAnsiTheme="minorHAnsi" w:cstheme="minorHAnsi"/>
          <w:sz w:val="22"/>
          <w:szCs w:val="22"/>
        </w:rPr>
        <w:t xml:space="preserve"> </w:t>
      </w:r>
      <w:r w:rsidRPr="004F448B">
        <w:rPr>
          <w:rFonts w:asciiTheme="minorHAnsi" w:hAnsiTheme="minorHAnsi" w:cstheme="minorHAnsi"/>
          <w:sz w:val="22"/>
          <w:szCs w:val="22"/>
          <w:lang w:val="pl-PL"/>
        </w:rPr>
        <w:t>zgodnie z deklaracją Wykonawcy zawartą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3253" w14:textId="0824BB21" w:rsidR="005C199F" w:rsidRPr="000A2ACB" w:rsidRDefault="005C199F" w:rsidP="000A2ACB">
    <w:pPr>
      <w:pStyle w:val="Nagwek"/>
      <w:ind w:left="-240" w:right="-240"/>
      <w:jc w:val="right"/>
      <w:rPr>
        <w:rFonts w:ascii="Arial" w:hAnsi="Arial" w:cs="Arial"/>
        <w:color w:val="0000FF"/>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E419B" w14:textId="7666BC14" w:rsidR="005C199F" w:rsidRDefault="005C199F">
    <w:pPr>
      <w:pStyle w:val="Nagwek"/>
    </w:pPr>
    <w:r>
      <w:t>Oznaczenie postępowania: ZZ-IA-ZP.26.11.2026.MPR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1277"/>
        </w:tabs>
        <w:ind w:left="1277" w:hanging="360"/>
      </w:pPr>
    </w:lvl>
  </w:abstractNum>
  <w:abstractNum w:abstractNumId="1" w15:restartNumberingAfterBreak="0">
    <w:nsid w:val="00000004"/>
    <w:multiLevelType w:val="singleLevel"/>
    <w:tmpl w:val="00000004"/>
    <w:lvl w:ilvl="0">
      <w:start w:val="1"/>
      <w:numFmt w:val="decimal"/>
      <w:lvlText w:val="%1."/>
      <w:lvlJc w:val="left"/>
      <w:pPr>
        <w:tabs>
          <w:tab w:val="num" w:pos="360"/>
        </w:tabs>
      </w:pPr>
    </w:lvl>
  </w:abstractNum>
  <w:abstractNum w:abstractNumId="2" w15:restartNumberingAfterBreak="0">
    <w:nsid w:val="00000005"/>
    <w:multiLevelType w:val="singleLevel"/>
    <w:tmpl w:val="00000005"/>
    <w:name w:val="WW8Num5"/>
    <w:lvl w:ilvl="0">
      <w:start w:val="1"/>
      <w:numFmt w:val="decimal"/>
      <w:lvlText w:val="%1)"/>
      <w:lvlJc w:val="left"/>
      <w:pPr>
        <w:tabs>
          <w:tab w:val="num" w:pos="720"/>
        </w:tabs>
      </w:pPr>
    </w:lvl>
  </w:abstractNum>
  <w:abstractNum w:abstractNumId="3" w15:restartNumberingAfterBreak="0">
    <w:nsid w:val="0000000A"/>
    <w:multiLevelType w:val="multilevel"/>
    <w:tmpl w:val="B9BE4B8A"/>
    <w:name w:val="WW8Num10"/>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1"/>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4" w15:restartNumberingAfterBreak="0">
    <w:nsid w:val="0000000B"/>
    <w:multiLevelType w:val="singleLevel"/>
    <w:tmpl w:val="97CAAB58"/>
    <w:name w:val="WW8Num11"/>
    <w:lvl w:ilvl="0">
      <w:start w:val="1"/>
      <w:numFmt w:val="decimal"/>
      <w:lvlText w:val="%1."/>
      <w:lvlJc w:val="left"/>
      <w:pPr>
        <w:tabs>
          <w:tab w:val="num" w:pos="360"/>
        </w:tabs>
      </w:pPr>
      <w:rPr>
        <w:b w:val="0"/>
        <w:i w:val="0"/>
        <w:sz w:val="22"/>
        <w:szCs w:val="22"/>
        <w:u w:val="none"/>
      </w:rPr>
    </w:lvl>
  </w:abstractNum>
  <w:abstractNum w:abstractNumId="5" w15:restartNumberingAfterBreak="0">
    <w:nsid w:val="0000000D"/>
    <w:multiLevelType w:val="multilevel"/>
    <w:tmpl w:val="459A8ACA"/>
    <w:name w:val="WW8Num14"/>
    <w:lvl w:ilvl="0">
      <w:start w:val="14"/>
      <w:numFmt w:val="decimal"/>
      <w:lvlText w:val="%1"/>
      <w:lvlJc w:val="left"/>
      <w:pPr>
        <w:tabs>
          <w:tab w:val="num" w:pos="420"/>
        </w:tabs>
      </w:pPr>
    </w:lvl>
    <w:lvl w:ilvl="1">
      <w:start w:val="1"/>
      <w:numFmt w:val="decimal"/>
      <w:lvlText w:val="%1.%2"/>
      <w:lvlJc w:val="left"/>
      <w:pPr>
        <w:tabs>
          <w:tab w:val="num" w:pos="846"/>
        </w:tabs>
      </w:pPr>
      <w:rPr>
        <w:b w:val="0"/>
      </w:rPr>
    </w:lvl>
    <w:lvl w:ilvl="2">
      <w:start w:val="1"/>
      <w:numFmt w:val="decimal"/>
      <w:lvlText w:val="%1.%2.%3"/>
      <w:lvlJc w:val="left"/>
      <w:pPr>
        <w:tabs>
          <w:tab w:val="num" w:pos="1572"/>
        </w:tabs>
      </w:pPr>
    </w:lvl>
    <w:lvl w:ilvl="3">
      <w:start w:val="1"/>
      <w:numFmt w:val="decimal"/>
      <w:lvlText w:val="%1.%2.%3.%4"/>
      <w:lvlJc w:val="left"/>
      <w:pPr>
        <w:tabs>
          <w:tab w:val="num" w:pos="1998"/>
        </w:tabs>
      </w:pPr>
    </w:lvl>
    <w:lvl w:ilvl="4">
      <w:start w:val="1"/>
      <w:numFmt w:val="decimal"/>
      <w:lvlText w:val="%1.%2.%3.%4.%5"/>
      <w:lvlJc w:val="left"/>
      <w:pPr>
        <w:tabs>
          <w:tab w:val="num" w:pos="2784"/>
        </w:tabs>
      </w:pPr>
    </w:lvl>
    <w:lvl w:ilvl="5">
      <w:start w:val="1"/>
      <w:numFmt w:val="decimal"/>
      <w:lvlText w:val="%1.%2.%3.%4.%5.%6"/>
      <w:lvlJc w:val="left"/>
      <w:pPr>
        <w:tabs>
          <w:tab w:val="num" w:pos="3210"/>
        </w:tabs>
      </w:pPr>
    </w:lvl>
    <w:lvl w:ilvl="6">
      <w:start w:val="1"/>
      <w:numFmt w:val="decimal"/>
      <w:lvlText w:val="%1.%2.%3.%4.%5.%6.%7"/>
      <w:lvlJc w:val="left"/>
      <w:pPr>
        <w:tabs>
          <w:tab w:val="num" w:pos="3996"/>
        </w:tabs>
      </w:pPr>
    </w:lvl>
    <w:lvl w:ilvl="7">
      <w:start w:val="1"/>
      <w:numFmt w:val="decimal"/>
      <w:lvlText w:val="%1.%2.%3.%4.%5.%6.%7.%8"/>
      <w:lvlJc w:val="left"/>
      <w:pPr>
        <w:tabs>
          <w:tab w:val="num" w:pos="4422"/>
        </w:tabs>
      </w:pPr>
    </w:lvl>
    <w:lvl w:ilvl="8">
      <w:start w:val="1"/>
      <w:numFmt w:val="decimal"/>
      <w:lvlText w:val="%1.%2.%3.%4.%5.%6.%7.%8.%9"/>
      <w:lvlJc w:val="left"/>
      <w:pPr>
        <w:tabs>
          <w:tab w:val="num" w:pos="5208"/>
        </w:tabs>
      </w:pPr>
    </w:lvl>
  </w:abstractNum>
  <w:abstractNum w:abstractNumId="6" w15:restartNumberingAfterBreak="0">
    <w:nsid w:val="00000010"/>
    <w:multiLevelType w:val="singleLevel"/>
    <w:tmpl w:val="00000010"/>
    <w:name w:val="WW8Num19"/>
    <w:lvl w:ilvl="0">
      <w:start w:val="2"/>
      <w:numFmt w:val="decimal"/>
      <w:lvlText w:val="%1."/>
      <w:lvlJc w:val="left"/>
      <w:pPr>
        <w:tabs>
          <w:tab w:val="num" w:pos="360"/>
        </w:tabs>
        <w:ind w:left="0" w:firstLine="0"/>
      </w:pPr>
    </w:lvl>
  </w:abstractNum>
  <w:abstractNum w:abstractNumId="7" w15:restartNumberingAfterBreak="0">
    <w:nsid w:val="00000012"/>
    <w:multiLevelType w:val="singleLevel"/>
    <w:tmpl w:val="00000012"/>
    <w:name w:val="WW8Num21"/>
    <w:lvl w:ilvl="0">
      <w:start w:val="1"/>
      <w:numFmt w:val="decimal"/>
      <w:lvlText w:val="%1."/>
      <w:lvlJc w:val="left"/>
      <w:pPr>
        <w:tabs>
          <w:tab w:val="num" w:pos="360"/>
        </w:tabs>
      </w:pPr>
    </w:lvl>
  </w:abstractNum>
  <w:abstractNum w:abstractNumId="8" w15:restartNumberingAfterBreak="0">
    <w:nsid w:val="00000015"/>
    <w:multiLevelType w:val="multilevel"/>
    <w:tmpl w:val="00000015"/>
    <w:name w:val="WW8Num25"/>
    <w:lvl w:ilvl="0">
      <w:start w:val="14"/>
      <w:numFmt w:val="decimal"/>
      <w:lvlText w:val="%1"/>
      <w:lvlJc w:val="left"/>
      <w:pPr>
        <w:tabs>
          <w:tab w:val="num" w:pos="420"/>
        </w:tabs>
      </w:pPr>
    </w:lvl>
    <w:lvl w:ilvl="1">
      <w:start w:val="9"/>
      <w:numFmt w:val="decimal"/>
      <w:lvlText w:val="%1.%2"/>
      <w:lvlJc w:val="left"/>
      <w:pPr>
        <w:tabs>
          <w:tab w:val="num" w:pos="562"/>
        </w:tabs>
      </w:pPr>
      <w:rPr>
        <w:b w:val="0"/>
      </w:rPr>
    </w:lvl>
    <w:lvl w:ilvl="2">
      <w:start w:val="1"/>
      <w:numFmt w:val="decimal"/>
      <w:lvlText w:val="%1.%2.%3"/>
      <w:lvlJc w:val="left"/>
      <w:pPr>
        <w:tabs>
          <w:tab w:val="num" w:pos="1004"/>
        </w:tabs>
      </w:pPr>
    </w:lvl>
    <w:lvl w:ilvl="3">
      <w:start w:val="1"/>
      <w:numFmt w:val="decimal"/>
      <w:lvlText w:val="%1.%2.%3.%4"/>
      <w:lvlJc w:val="left"/>
      <w:pPr>
        <w:tabs>
          <w:tab w:val="num" w:pos="1146"/>
        </w:tabs>
      </w:pPr>
    </w:lvl>
    <w:lvl w:ilvl="4">
      <w:start w:val="1"/>
      <w:numFmt w:val="decimal"/>
      <w:lvlText w:val="%1.%2.%3.%4.%5"/>
      <w:lvlJc w:val="left"/>
      <w:pPr>
        <w:tabs>
          <w:tab w:val="num" w:pos="1648"/>
        </w:tabs>
      </w:pPr>
    </w:lvl>
    <w:lvl w:ilvl="5">
      <w:start w:val="1"/>
      <w:numFmt w:val="decimal"/>
      <w:lvlText w:val="%1.%2.%3.%4.%5.%6"/>
      <w:lvlJc w:val="left"/>
      <w:pPr>
        <w:tabs>
          <w:tab w:val="num" w:pos="1790"/>
        </w:tabs>
      </w:pPr>
    </w:lvl>
    <w:lvl w:ilvl="6">
      <w:start w:val="1"/>
      <w:numFmt w:val="decimal"/>
      <w:lvlText w:val="%1.%2.%3.%4.%5.%6.%7"/>
      <w:lvlJc w:val="left"/>
      <w:pPr>
        <w:tabs>
          <w:tab w:val="num" w:pos="2292"/>
        </w:tabs>
      </w:pPr>
    </w:lvl>
    <w:lvl w:ilvl="7">
      <w:start w:val="1"/>
      <w:numFmt w:val="decimal"/>
      <w:lvlText w:val="%1.%2.%3.%4.%5.%6.%7.%8"/>
      <w:lvlJc w:val="left"/>
      <w:pPr>
        <w:tabs>
          <w:tab w:val="num" w:pos="2434"/>
        </w:tabs>
      </w:pPr>
    </w:lvl>
    <w:lvl w:ilvl="8">
      <w:start w:val="1"/>
      <w:numFmt w:val="decimal"/>
      <w:lvlText w:val="%1.%2.%3.%4.%5.%6.%7.%8.%9"/>
      <w:lvlJc w:val="left"/>
      <w:pPr>
        <w:tabs>
          <w:tab w:val="num" w:pos="2936"/>
        </w:tabs>
      </w:pPr>
    </w:lvl>
  </w:abstractNum>
  <w:abstractNum w:abstractNumId="9" w15:restartNumberingAfterBreak="0">
    <w:nsid w:val="00000019"/>
    <w:multiLevelType w:val="singleLevel"/>
    <w:tmpl w:val="32D22BB4"/>
    <w:name w:val="WW8Num28"/>
    <w:lvl w:ilvl="0">
      <w:start w:val="1"/>
      <w:numFmt w:val="decimal"/>
      <w:lvlText w:val="%1)"/>
      <w:lvlJc w:val="left"/>
      <w:pPr>
        <w:tabs>
          <w:tab w:val="num" w:pos="720"/>
        </w:tabs>
        <w:ind w:left="720" w:hanging="360"/>
      </w:pPr>
      <w:rPr>
        <w:rFonts w:asciiTheme="minorHAnsi" w:eastAsia="Times New Roman" w:hAnsiTheme="minorHAnsi" w:cstheme="minorHAnsi" w:hint="default"/>
      </w:rPr>
    </w:lvl>
  </w:abstractNum>
  <w:abstractNum w:abstractNumId="10" w15:restartNumberingAfterBreak="0">
    <w:nsid w:val="0000001E"/>
    <w:multiLevelType w:val="singleLevel"/>
    <w:tmpl w:val="0000001E"/>
    <w:name w:val="WW8Num29"/>
    <w:lvl w:ilvl="0">
      <w:start w:val="1"/>
      <w:numFmt w:val="decimal"/>
      <w:lvlText w:val="%1)"/>
      <w:lvlJc w:val="left"/>
      <w:pPr>
        <w:tabs>
          <w:tab w:val="num" w:pos="360"/>
        </w:tabs>
        <w:ind w:left="360" w:hanging="360"/>
      </w:pPr>
    </w:lvl>
  </w:abstractNum>
  <w:abstractNum w:abstractNumId="11" w15:restartNumberingAfterBreak="0">
    <w:nsid w:val="00000025"/>
    <w:multiLevelType w:val="multilevel"/>
    <w:tmpl w:val="00000025"/>
    <w:name w:val="WW8Num41"/>
    <w:lvl w:ilvl="0">
      <w:start w:val="1"/>
      <w:numFmt w:val="decimal"/>
      <w:lvlText w:val="%1)"/>
      <w:lvlJc w:val="left"/>
      <w:pPr>
        <w:tabs>
          <w:tab w:val="num" w:pos="1543"/>
        </w:tabs>
        <w:ind w:left="1543" w:hanging="283"/>
      </w:pPr>
    </w:lvl>
    <w:lvl w:ilvl="1">
      <w:start w:val="1"/>
      <w:numFmt w:val="lowerLetter"/>
      <w:lvlText w:val="%2."/>
      <w:lvlJc w:val="left"/>
      <w:pPr>
        <w:tabs>
          <w:tab w:val="num" w:pos="1356"/>
        </w:tabs>
        <w:ind w:left="1356" w:hanging="360"/>
      </w:pPr>
    </w:lvl>
    <w:lvl w:ilvl="2">
      <w:start w:val="1"/>
      <w:numFmt w:val="lowerRoman"/>
      <w:lvlText w:val="%3."/>
      <w:lvlJc w:val="left"/>
      <w:pPr>
        <w:tabs>
          <w:tab w:val="num" w:pos="1536"/>
        </w:tabs>
        <w:ind w:left="1536" w:hanging="180"/>
      </w:pPr>
    </w:lvl>
    <w:lvl w:ilvl="3">
      <w:start w:val="1"/>
      <w:numFmt w:val="decimal"/>
      <w:lvlText w:val="%4."/>
      <w:lvlJc w:val="left"/>
      <w:pPr>
        <w:tabs>
          <w:tab w:val="num" w:pos="1896"/>
        </w:tabs>
        <w:ind w:left="1896" w:hanging="360"/>
      </w:pPr>
    </w:lvl>
    <w:lvl w:ilvl="4">
      <w:start w:val="1"/>
      <w:numFmt w:val="lowerLetter"/>
      <w:lvlText w:val="%5."/>
      <w:lvlJc w:val="left"/>
      <w:pPr>
        <w:tabs>
          <w:tab w:val="num" w:pos="2256"/>
        </w:tabs>
        <w:ind w:left="2256" w:hanging="360"/>
      </w:pPr>
    </w:lvl>
    <w:lvl w:ilvl="5">
      <w:start w:val="1"/>
      <w:numFmt w:val="lowerRoman"/>
      <w:lvlText w:val="%6."/>
      <w:lvlJc w:val="left"/>
      <w:pPr>
        <w:tabs>
          <w:tab w:val="num" w:pos="2436"/>
        </w:tabs>
        <w:ind w:left="2436" w:hanging="180"/>
      </w:pPr>
    </w:lvl>
    <w:lvl w:ilvl="6">
      <w:start w:val="1"/>
      <w:numFmt w:val="decimal"/>
      <w:lvlText w:val="%7."/>
      <w:lvlJc w:val="left"/>
      <w:pPr>
        <w:tabs>
          <w:tab w:val="num" w:pos="2796"/>
        </w:tabs>
        <w:ind w:left="2796" w:hanging="360"/>
      </w:pPr>
    </w:lvl>
    <w:lvl w:ilvl="7">
      <w:start w:val="1"/>
      <w:numFmt w:val="lowerLetter"/>
      <w:lvlText w:val="%8."/>
      <w:lvlJc w:val="left"/>
      <w:pPr>
        <w:tabs>
          <w:tab w:val="num" w:pos="3156"/>
        </w:tabs>
        <w:ind w:left="3156" w:hanging="360"/>
      </w:pPr>
    </w:lvl>
    <w:lvl w:ilvl="8">
      <w:start w:val="1"/>
      <w:numFmt w:val="lowerRoman"/>
      <w:lvlText w:val="%9."/>
      <w:lvlJc w:val="left"/>
      <w:pPr>
        <w:tabs>
          <w:tab w:val="num" w:pos="3336"/>
        </w:tabs>
        <w:ind w:left="3336" w:hanging="180"/>
      </w:pPr>
    </w:lvl>
  </w:abstractNum>
  <w:abstractNum w:abstractNumId="12" w15:restartNumberingAfterBreak="0">
    <w:nsid w:val="00000027"/>
    <w:multiLevelType w:val="multilevel"/>
    <w:tmpl w:val="00000027"/>
    <w:name w:val="WW8Num3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32"/>
    <w:multiLevelType w:val="singleLevel"/>
    <w:tmpl w:val="00000032"/>
    <w:name w:val="WW8Num49"/>
    <w:lvl w:ilvl="0">
      <w:start w:val="1"/>
      <w:numFmt w:val="decimal"/>
      <w:lvlText w:val="%1."/>
      <w:lvlJc w:val="left"/>
      <w:pPr>
        <w:tabs>
          <w:tab w:val="num" w:pos="624"/>
        </w:tabs>
        <w:ind w:left="624" w:hanging="624"/>
      </w:pPr>
    </w:lvl>
  </w:abstractNum>
  <w:abstractNum w:abstractNumId="14" w15:restartNumberingAfterBreak="0">
    <w:nsid w:val="0000003B"/>
    <w:multiLevelType w:val="singleLevel"/>
    <w:tmpl w:val="0000003B"/>
    <w:name w:val="WW8Num58"/>
    <w:lvl w:ilvl="0">
      <w:start w:val="1"/>
      <w:numFmt w:val="decimal"/>
      <w:lvlText w:val="%1."/>
      <w:lvlJc w:val="left"/>
      <w:pPr>
        <w:tabs>
          <w:tab w:val="num" w:pos="1440"/>
        </w:tabs>
        <w:ind w:left="1440" w:hanging="360"/>
      </w:pPr>
    </w:lvl>
  </w:abstractNum>
  <w:abstractNum w:abstractNumId="15" w15:restartNumberingAfterBreak="0">
    <w:nsid w:val="04376493"/>
    <w:multiLevelType w:val="multilevel"/>
    <w:tmpl w:val="88E68A14"/>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6E81171"/>
    <w:multiLevelType w:val="multilevel"/>
    <w:tmpl w:val="00000025"/>
    <w:lvl w:ilvl="0">
      <w:start w:val="1"/>
      <w:numFmt w:val="decimal"/>
      <w:lvlText w:val="%1)"/>
      <w:lvlJc w:val="left"/>
      <w:pPr>
        <w:tabs>
          <w:tab w:val="num" w:pos="1543"/>
        </w:tabs>
        <w:ind w:left="1543" w:hanging="283"/>
      </w:pPr>
    </w:lvl>
    <w:lvl w:ilvl="1">
      <w:start w:val="1"/>
      <w:numFmt w:val="lowerLetter"/>
      <w:lvlText w:val="%2."/>
      <w:lvlJc w:val="left"/>
      <w:pPr>
        <w:tabs>
          <w:tab w:val="num" w:pos="1356"/>
        </w:tabs>
        <w:ind w:left="1356" w:hanging="360"/>
      </w:pPr>
    </w:lvl>
    <w:lvl w:ilvl="2">
      <w:start w:val="1"/>
      <w:numFmt w:val="lowerRoman"/>
      <w:lvlText w:val="%3."/>
      <w:lvlJc w:val="left"/>
      <w:pPr>
        <w:tabs>
          <w:tab w:val="num" w:pos="1536"/>
        </w:tabs>
        <w:ind w:left="1536" w:hanging="180"/>
      </w:pPr>
    </w:lvl>
    <w:lvl w:ilvl="3">
      <w:start w:val="1"/>
      <w:numFmt w:val="decimal"/>
      <w:lvlText w:val="%4."/>
      <w:lvlJc w:val="left"/>
      <w:pPr>
        <w:tabs>
          <w:tab w:val="num" w:pos="1896"/>
        </w:tabs>
        <w:ind w:left="1896" w:hanging="360"/>
      </w:pPr>
    </w:lvl>
    <w:lvl w:ilvl="4">
      <w:start w:val="1"/>
      <w:numFmt w:val="lowerLetter"/>
      <w:lvlText w:val="%5."/>
      <w:lvlJc w:val="left"/>
      <w:pPr>
        <w:tabs>
          <w:tab w:val="num" w:pos="2256"/>
        </w:tabs>
        <w:ind w:left="2256" w:hanging="360"/>
      </w:pPr>
    </w:lvl>
    <w:lvl w:ilvl="5">
      <w:start w:val="1"/>
      <w:numFmt w:val="lowerRoman"/>
      <w:lvlText w:val="%6."/>
      <w:lvlJc w:val="left"/>
      <w:pPr>
        <w:tabs>
          <w:tab w:val="num" w:pos="2436"/>
        </w:tabs>
        <w:ind w:left="2436" w:hanging="180"/>
      </w:pPr>
    </w:lvl>
    <w:lvl w:ilvl="6">
      <w:start w:val="1"/>
      <w:numFmt w:val="decimal"/>
      <w:lvlText w:val="%7."/>
      <w:lvlJc w:val="left"/>
      <w:pPr>
        <w:tabs>
          <w:tab w:val="num" w:pos="2796"/>
        </w:tabs>
        <w:ind w:left="2796" w:hanging="360"/>
      </w:pPr>
    </w:lvl>
    <w:lvl w:ilvl="7">
      <w:start w:val="1"/>
      <w:numFmt w:val="lowerLetter"/>
      <w:lvlText w:val="%8."/>
      <w:lvlJc w:val="left"/>
      <w:pPr>
        <w:tabs>
          <w:tab w:val="num" w:pos="3156"/>
        </w:tabs>
        <w:ind w:left="3156" w:hanging="360"/>
      </w:pPr>
    </w:lvl>
    <w:lvl w:ilvl="8">
      <w:start w:val="1"/>
      <w:numFmt w:val="lowerRoman"/>
      <w:lvlText w:val="%9."/>
      <w:lvlJc w:val="left"/>
      <w:pPr>
        <w:tabs>
          <w:tab w:val="num" w:pos="3336"/>
        </w:tabs>
        <w:ind w:left="3336" w:hanging="180"/>
      </w:pPr>
    </w:lvl>
  </w:abstractNum>
  <w:abstractNum w:abstractNumId="17" w15:restartNumberingAfterBreak="0">
    <w:nsid w:val="080D03F1"/>
    <w:multiLevelType w:val="hybridMultilevel"/>
    <w:tmpl w:val="00F04F58"/>
    <w:lvl w:ilvl="0" w:tplc="79D8EF00">
      <w:start w:val="1"/>
      <w:numFmt w:val="decimal"/>
      <w:lvlText w:val="%1."/>
      <w:lvlJc w:val="left"/>
      <w:pPr>
        <w:tabs>
          <w:tab w:val="num" w:pos="1500"/>
        </w:tabs>
        <w:ind w:left="1500" w:hanging="360"/>
      </w:pPr>
      <w:rPr>
        <w:rFonts w:asciiTheme="minorHAnsi" w:hAnsiTheme="minorHAnsi" w:cstheme="minorHAnsi" w:hint="default"/>
        <w:b w:val="0"/>
        <w:bCs/>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A28487B"/>
    <w:multiLevelType w:val="hybridMultilevel"/>
    <w:tmpl w:val="A94409A6"/>
    <w:lvl w:ilvl="0" w:tplc="7F0AFF78">
      <w:start w:val="1"/>
      <w:numFmt w:val="decimal"/>
      <w:lvlText w:val="%1)"/>
      <w:lvlJc w:val="left"/>
      <w:pPr>
        <w:tabs>
          <w:tab w:val="num" w:pos="1440"/>
        </w:tabs>
        <w:ind w:left="1080" w:firstLine="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AF8731F"/>
    <w:multiLevelType w:val="hybridMultilevel"/>
    <w:tmpl w:val="548CE81C"/>
    <w:lvl w:ilvl="0" w:tplc="6DB07180">
      <w:start w:val="1"/>
      <w:numFmt w:val="decimal"/>
      <w:lvlText w:val="%1)"/>
      <w:lvlJc w:val="left"/>
      <w:pPr>
        <w:tabs>
          <w:tab w:val="num" w:pos="960"/>
        </w:tabs>
        <w:ind w:left="960" w:hanging="600"/>
      </w:pPr>
      <w:rPr>
        <w:rFonts w:hint="default"/>
        <w:b w:val="0"/>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BD462C4"/>
    <w:multiLevelType w:val="multilevel"/>
    <w:tmpl w:val="AC5A8570"/>
    <w:styleLink w:val="Styl1"/>
    <w:lvl w:ilvl="0">
      <w:start w:val="3"/>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BFB5515"/>
    <w:multiLevelType w:val="hybridMultilevel"/>
    <w:tmpl w:val="15B89C00"/>
    <w:lvl w:ilvl="0" w:tplc="22FEDE7A">
      <w:start w:val="1"/>
      <w:numFmt w:val="decimal"/>
      <w:lvlText w:val="%1."/>
      <w:lvlJc w:val="left"/>
      <w:pPr>
        <w:tabs>
          <w:tab w:val="num" w:pos="2340"/>
        </w:tabs>
        <w:ind w:left="2340" w:hanging="360"/>
      </w:pPr>
      <w:rPr>
        <w:rFonts w:hint="default"/>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0C9E3636"/>
    <w:multiLevelType w:val="hybridMultilevel"/>
    <w:tmpl w:val="EA649BDC"/>
    <w:lvl w:ilvl="0" w:tplc="F30A66AC">
      <w:start w:val="1"/>
      <w:numFmt w:val="decimal"/>
      <w:lvlText w:val="%1."/>
      <w:lvlJc w:val="left"/>
      <w:pPr>
        <w:tabs>
          <w:tab w:val="num" w:pos="2340"/>
        </w:tabs>
        <w:ind w:left="2340" w:hanging="360"/>
      </w:pPr>
      <w:rPr>
        <w:i w:val="0"/>
      </w:rPr>
    </w:lvl>
    <w:lvl w:ilvl="1" w:tplc="9486505A">
      <w:numFmt w:val="bullet"/>
      <w:lvlText w:val=""/>
      <w:lvlJc w:val="left"/>
      <w:pPr>
        <w:tabs>
          <w:tab w:val="num" w:pos="1440"/>
        </w:tabs>
        <w:ind w:left="1440" w:hanging="360"/>
      </w:pPr>
      <w:rPr>
        <w:rFonts w:ascii="Symbol" w:eastAsia="Times New Roman" w:hAnsi="Symbol"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D191A05"/>
    <w:multiLevelType w:val="hybridMultilevel"/>
    <w:tmpl w:val="F58EF12E"/>
    <w:lvl w:ilvl="0" w:tplc="7F0AFF78">
      <w:start w:val="1"/>
      <w:numFmt w:val="decimal"/>
      <w:lvlText w:val="%1)"/>
      <w:lvlJc w:val="left"/>
      <w:pPr>
        <w:tabs>
          <w:tab w:val="num" w:pos="1440"/>
        </w:tabs>
        <w:ind w:left="1080" w:firstLine="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A752086"/>
    <w:multiLevelType w:val="hybridMultilevel"/>
    <w:tmpl w:val="C7080B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1BC34D67"/>
    <w:multiLevelType w:val="hybridMultilevel"/>
    <w:tmpl w:val="9E34A322"/>
    <w:lvl w:ilvl="0" w:tplc="E966B61A">
      <w:start w:val="2"/>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D53D1F"/>
    <w:multiLevelType w:val="hybridMultilevel"/>
    <w:tmpl w:val="3BE2A31E"/>
    <w:lvl w:ilvl="0" w:tplc="5DAC2E4A">
      <w:start w:val="1"/>
      <w:numFmt w:val="decimal"/>
      <w:lvlText w:val="%1)"/>
      <w:lvlJc w:val="left"/>
      <w:pPr>
        <w:ind w:left="761" w:hanging="360"/>
      </w:pPr>
      <w:rPr>
        <w:b/>
        <w:bCs/>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27" w15:restartNumberingAfterBreak="0">
    <w:nsid w:val="26A54EA9"/>
    <w:multiLevelType w:val="hybridMultilevel"/>
    <w:tmpl w:val="949A69A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2AE265A0"/>
    <w:multiLevelType w:val="hybridMultilevel"/>
    <w:tmpl w:val="AC5A8570"/>
    <w:lvl w:ilvl="0" w:tplc="0415000F">
      <w:start w:val="1"/>
      <w:numFmt w:val="decimal"/>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D124019"/>
    <w:multiLevelType w:val="hybridMultilevel"/>
    <w:tmpl w:val="D1B2171A"/>
    <w:lvl w:ilvl="0" w:tplc="C3D076EA">
      <w:start w:val="1"/>
      <w:numFmt w:val="lowerLetter"/>
      <w:lvlText w:val="%1)"/>
      <w:lvlJc w:val="left"/>
      <w:pPr>
        <w:ind w:left="1485" w:hanging="360"/>
      </w:pPr>
      <w:rPr>
        <w:rFonts w:asciiTheme="minorHAnsi" w:hAnsiTheme="minorHAnsi" w:cstheme="minorHAnsi" w:hint="default"/>
        <w:sz w:val="22"/>
        <w:szCs w:val="22"/>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30" w15:restartNumberingAfterBreak="0">
    <w:nsid w:val="2FF87D9F"/>
    <w:multiLevelType w:val="hybridMultilevel"/>
    <w:tmpl w:val="3F364866"/>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1" w15:restartNumberingAfterBreak="0">
    <w:nsid w:val="31C75661"/>
    <w:multiLevelType w:val="hybridMultilevel"/>
    <w:tmpl w:val="B94C395A"/>
    <w:lvl w:ilvl="0" w:tplc="7BE2326E">
      <w:start w:val="1"/>
      <w:numFmt w:val="decimal"/>
      <w:lvlText w:val="%1)"/>
      <w:lvlJc w:val="left"/>
      <w:pPr>
        <w:ind w:left="1080" w:hanging="360"/>
      </w:pPr>
      <w:rPr>
        <w:rFonts w:asciiTheme="minorHAnsi" w:hAnsiTheme="minorHAnsi" w:cstheme="minorHAnsi" w:hint="default"/>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2B63AFB"/>
    <w:multiLevelType w:val="hybridMultilevel"/>
    <w:tmpl w:val="02BC6540"/>
    <w:lvl w:ilvl="0" w:tplc="AC6E6CEA">
      <w:start w:val="1"/>
      <w:numFmt w:val="lowerLetter"/>
      <w:lvlText w:val="%1)"/>
      <w:lvlJc w:val="left"/>
      <w:pPr>
        <w:ind w:left="1146" w:hanging="360"/>
      </w:pPr>
      <w:rPr>
        <w:rFonts w:hint="default"/>
      </w:rPr>
    </w:lvl>
    <w:lvl w:ilvl="1" w:tplc="AC6E6CEA">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34A733A2"/>
    <w:multiLevelType w:val="hybridMultilevel"/>
    <w:tmpl w:val="12767D1C"/>
    <w:lvl w:ilvl="0" w:tplc="04150017">
      <w:start w:val="1"/>
      <w:numFmt w:val="lowerLetter"/>
      <w:lvlText w:val="%1)"/>
      <w:lvlJc w:val="left"/>
      <w:pPr>
        <w:ind w:left="2327" w:hanging="360"/>
      </w:pPr>
    </w:lvl>
    <w:lvl w:ilvl="1" w:tplc="04150019" w:tentative="1">
      <w:start w:val="1"/>
      <w:numFmt w:val="lowerLetter"/>
      <w:lvlText w:val="%2."/>
      <w:lvlJc w:val="left"/>
      <w:pPr>
        <w:ind w:left="3047" w:hanging="360"/>
      </w:pPr>
    </w:lvl>
    <w:lvl w:ilvl="2" w:tplc="0415001B" w:tentative="1">
      <w:start w:val="1"/>
      <w:numFmt w:val="lowerRoman"/>
      <w:lvlText w:val="%3."/>
      <w:lvlJc w:val="right"/>
      <w:pPr>
        <w:ind w:left="3767" w:hanging="180"/>
      </w:pPr>
    </w:lvl>
    <w:lvl w:ilvl="3" w:tplc="0415000F" w:tentative="1">
      <w:start w:val="1"/>
      <w:numFmt w:val="decimal"/>
      <w:lvlText w:val="%4."/>
      <w:lvlJc w:val="left"/>
      <w:pPr>
        <w:ind w:left="4487" w:hanging="360"/>
      </w:pPr>
    </w:lvl>
    <w:lvl w:ilvl="4" w:tplc="04150019" w:tentative="1">
      <w:start w:val="1"/>
      <w:numFmt w:val="lowerLetter"/>
      <w:lvlText w:val="%5."/>
      <w:lvlJc w:val="left"/>
      <w:pPr>
        <w:ind w:left="5207" w:hanging="360"/>
      </w:pPr>
    </w:lvl>
    <w:lvl w:ilvl="5" w:tplc="0415001B" w:tentative="1">
      <w:start w:val="1"/>
      <w:numFmt w:val="lowerRoman"/>
      <w:lvlText w:val="%6."/>
      <w:lvlJc w:val="right"/>
      <w:pPr>
        <w:ind w:left="5927" w:hanging="180"/>
      </w:pPr>
    </w:lvl>
    <w:lvl w:ilvl="6" w:tplc="0415000F" w:tentative="1">
      <w:start w:val="1"/>
      <w:numFmt w:val="decimal"/>
      <w:lvlText w:val="%7."/>
      <w:lvlJc w:val="left"/>
      <w:pPr>
        <w:ind w:left="6647" w:hanging="360"/>
      </w:pPr>
    </w:lvl>
    <w:lvl w:ilvl="7" w:tplc="04150019" w:tentative="1">
      <w:start w:val="1"/>
      <w:numFmt w:val="lowerLetter"/>
      <w:lvlText w:val="%8."/>
      <w:lvlJc w:val="left"/>
      <w:pPr>
        <w:ind w:left="7367" w:hanging="360"/>
      </w:pPr>
    </w:lvl>
    <w:lvl w:ilvl="8" w:tplc="0415001B" w:tentative="1">
      <w:start w:val="1"/>
      <w:numFmt w:val="lowerRoman"/>
      <w:lvlText w:val="%9."/>
      <w:lvlJc w:val="right"/>
      <w:pPr>
        <w:ind w:left="8087" w:hanging="180"/>
      </w:pPr>
    </w:lvl>
  </w:abstractNum>
  <w:abstractNum w:abstractNumId="34" w15:restartNumberingAfterBreak="0">
    <w:nsid w:val="35D31F58"/>
    <w:multiLevelType w:val="hybridMultilevel"/>
    <w:tmpl w:val="3AA09F5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CF66E2F"/>
    <w:multiLevelType w:val="hybridMultilevel"/>
    <w:tmpl w:val="625030D2"/>
    <w:lvl w:ilvl="0" w:tplc="8D322F48">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3DD60104"/>
    <w:multiLevelType w:val="hybridMultilevel"/>
    <w:tmpl w:val="34284CB4"/>
    <w:lvl w:ilvl="0" w:tplc="CB307E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A55A11"/>
    <w:multiLevelType w:val="multilevel"/>
    <w:tmpl w:val="AC5A8570"/>
    <w:numStyleLink w:val="Styl1"/>
  </w:abstractNum>
  <w:abstractNum w:abstractNumId="38" w15:restartNumberingAfterBreak="0">
    <w:nsid w:val="4B7B0480"/>
    <w:multiLevelType w:val="hybridMultilevel"/>
    <w:tmpl w:val="84B6D36E"/>
    <w:lvl w:ilvl="0" w:tplc="0BA4E2BA">
      <w:start w:val="1"/>
      <w:numFmt w:val="decimal"/>
      <w:lvlText w:val="%1)"/>
      <w:lvlJc w:val="left"/>
      <w:pPr>
        <w:tabs>
          <w:tab w:val="num" w:pos="960"/>
        </w:tabs>
        <w:ind w:left="960" w:hanging="600"/>
      </w:pPr>
      <w:rPr>
        <w:rFonts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4CC146C6"/>
    <w:multiLevelType w:val="hybridMultilevel"/>
    <w:tmpl w:val="A508CBF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0A10315"/>
    <w:multiLevelType w:val="hybridMultilevel"/>
    <w:tmpl w:val="550AB9A8"/>
    <w:lvl w:ilvl="0" w:tplc="195AD1EA">
      <w:start w:val="1"/>
      <w:numFmt w:val="decimal"/>
      <w:lvlText w:val="%1)"/>
      <w:lvlJc w:val="left"/>
      <w:pPr>
        <w:ind w:left="2149" w:hanging="360"/>
      </w:pPr>
      <w:rPr>
        <w:rFonts w:asciiTheme="minorHAnsi" w:hAnsiTheme="minorHAnsi" w:cstheme="minorHAnsi" w:hint="default"/>
        <w:sz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1" w15:restartNumberingAfterBreak="0">
    <w:nsid w:val="55A014B7"/>
    <w:multiLevelType w:val="hybridMultilevel"/>
    <w:tmpl w:val="D7FA4074"/>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57DF56A4"/>
    <w:multiLevelType w:val="multilevel"/>
    <w:tmpl w:val="CA780A9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320"/>
        </w:tabs>
        <w:ind w:left="1320" w:hanging="60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5D3B6794"/>
    <w:multiLevelType w:val="hybridMultilevel"/>
    <w:tmpl w:val="ECA405AA"/>
    <w:lvl w:ilvl="0" w:tplc="C6AAF704">
      <w:start w:val="1"/>
      <w:numFmt w:val="decimal"/>
      <w:lvlText w:val="%1."/>
      <w:lvlJc w:val="left"/>
      <w:pPr>
        <w:ind w:left="720" w:hanging="360"/>
      </w:pPr>
      <w:rPr>
        <w:rFonts w:asciiTheme="minorHAnsi" w:hAnsiTheme="minorHAnsi" w:cstheme="minorHAnsi"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19119B"/>
    <w:multiLevelType w:val="singleLevel"/>
    <w:tmpl w:val="C39CD60E"/>
    <w:lvl w:ilvl="0">
      <w:start w:val="1"/>
      <w:numFmt w:val="decimal"/>
      <w:lvlText w:val="%1."/>
      <w:lvlJc w:val="left"/>
      <w:pPr>
        <w:tabs>
          <w:tab w:val="num" w:pos="360"/>
        </w:tabs>
        <w:ind w:left="340" w:hanging="340"/>
      </w:pPr>
    </w:lvl>
  </w:abstractNum>
  <w:abstractNum w:abstractNumId="45" w15:restartNumberingAfterBreak="0">
    <w:nsid w:val="647661C4"/>
    <w:multiLevelType w:val="hybridMultilevel"/>
    <w:tmpl w:val="E084D002"/>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46" w15:restartNumberingAfterBreak="0">
    <w:nsid w:val="6A237D63"/>
    <w:multiLevelType w:val="hybridMultilevel"/>
    <w:tmpl w:val="10F254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B5B568D"/>
    <w:multiLevelType w:val="hybridMultilevel"/>
    <w:tmpl w:val="E612E49E"/>
    <w:lvl w:ilvl="0" w:tplc="485455F8">
      <w:start w:val="1"/>
      <w:numFmt w:val="lowerLetter"/>
      <w:lvlText w:val="%1)"/>
      <w:lvlJc w:val="left"/>
      <w:pPr>
        <w:ind w:left="1440" w:hanging="360"/>
      </w:pPr>
      <w:rPr>
        <w:rFonts w:asciiTheme="minorHAnsi" w:hAnsiTheme="minorHAnsi" w:cstheme="minorHAnsi"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CC930ED"/>
    <w:multiLevelType w:val="hybridMultilevel"/>
    <w:tmpl w:val="80CA579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73ED1721"/>
    <w:multiLevelType w:val="hybridMultilevel"/>
    <w:tmpl w:val="E6F871F6"/>
    <w:lvl w:ilvl="0" w:tplc="E81295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3A488A"/>
    <w:multiLevelType w:val="hybridMultilevel"/>
    <w:tmpl w:val="3E665864"/>
    <w:lvl w:ilvl="0" w:tplc="0BA4E2BA">
      <w:start w:val="1"/>
      <w:numFmt w:val="decimal"/>
      <w:lvlText w:val="%1)"/>
      <w:lvlJc w:val="left"/>
      <w:pPr>
        <w:tabs>
          <w:tab w:val="num" w:pos="960"/>
        </w:tabs>
        <w:ind w:left="960" w:hanging="60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B6D4EA4"/>
    <w:multiLevelType w:val="hybridMultilevel"/>
    <w:tmpl w:val="97A88FC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7DAA2E70"/>
    <w:multiLevelType w:val="hybridMultilevel"/>
    <w:tmpl w:val="822A2D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7DFE5EA7"/>
    <w:multiLevelType w:val="hybridMultilevel"/>
    <w:tmpl w:val="105850D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1"/>
  </w:num>
  <w:num w:numId="3">
    <w:abstractNumId w:val="16"/>
  </w:num>
  <w:num w:numId="4">
    <w:abstractNumId w:val="7"/>
  </w:num>
  <w:num w:numId="5">
    <w:abstractNumId w:val="42"/>
  </w:num>
  <w:num w:numId="6">
    <w:abstractNumId w:val="9"/>
  </w:num>
  <w:num w:numId="7">
    <w:abstractNumId w:val="44"/>
  </w:num>
  <w:num w:numId="8">
    <w:abstractNumId w:val="30"/>
  </w:num>
  <w:num w:numId="9">
    <w:abstractNumId w:val="33"/>
  </w:num>
  <w:num w:numId="10">
    <w:abstractNumId w:val="19"/>
  </w:num>
  <w:num w:numId="11">
    <w:abstractNumId w:val="28"/>
  </w:num>
  <w:num w:numId="12">
    <w:abstractNumId w:val="3"/>
  </w:num>
  <w:num w:numId="13">
    <w:abstractNumId w:val="38"/>
  </w:num>
  <w:num w:numId="14">
    <w:abstractNumId w:val="21"/>
  </w:num>
  <w:num w:numId="15">
    <w:abstractNumId w:val="14"/>
  </w:num>
  <w:num w:numId="16">
    <w:abstractNumId w:val="4"/>
    <w:lvlOverride w:ilvl="0">
      <w:startOverride w:val="1"/>
    </w:lvlOverride>
  </w:num>
  <w:num w:numId="17">
    <w:abstractNumId w:val="1"/>
  </w:num>
  <w:num w:numId="18">
    <w:abstractNumId w:val="50"/>
  </w:num>
  <w:num w:numId="1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5"/>
  </w:num>
  <w:num w:numId="25">
    <w:abstractNumId w:val="32"/>
  </w:num>
  <w:num w:numId="26">
    <w:abstractNumId w:val="2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49"/>
  </w:num>
  <w:num w:numId="31">
    <w:abstractNumId w:val="48"/>
  </w:num>
  <w:num w:numId="32">
    <w:abstractNumId w:val="17"/>
  </w:num>
  <w:num w:numId="33">
    <w:abstractNumId w:val="53"/>
  </w:num>
  <w:num w:numId="34">
    <w:abstractNumId w:val="40"/>
  </w:num>
  <w:num w:numId="35">
    <w:abstractNumId w:val="41"/>
  </w:num>
  <w:num w:numId="3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46"/>
  </w:num>
  <w:num w:numId="39">
    <w:abstractNumId w:val="36"/>
  </w:num>
  <w:num w:numId="40">
    <w:abstractNumId w:val="27"/>
  </w:num>
  <w:num w:numId="41">
    <w:abstractNumId w:val="31"/>
  </w:num>
  <w:num w:numId="42">
    <w:abstractNumId w:val="45"/>
  </w:num>
  <w:num w:numId="43">
    <w:abstractNumId w:val="37"/>
  </w:num>
  <w:num w:numId="44">
    <w:abstractNumId w:val="20"/>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5"/>
  </w:num>
  <w:num w:numId="48">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4D1"/>
    <w:rsid w:val="00043450"/>
    <w:rsid w:val="00053A98"/>
    <w:rsid w:val="00073296"/>
    <w:rsid w:val="000825B4"/>
    <w:rsid w:val="00093B5B"/>
    <w:rsid w:val="00094AE8"/>
    <w:rsid w:val="000A2ACB"/>
    <w:rsid w:val="000B5CC3"/>
    <w:rsid w:val="000B6C29"/>
    <w:rsid w:val="000C0361"/>
    <w:rsid w:val="000D78A8"/>
    <w:rsid w:val="000E7199"/>
    <w:rsid w:val="000F1B0D"/>
    <w:rsid w:val="000F4495"/>
    <w:rsid w:val="00101420"/>
    <w:rsid w:val="00102F75"/>
    <w:rsid w:val="00125421"/>
    <w:rsid w:val="00125F2C"/>
    <w:rsid w:val="001268F7"/>
    <w:rsid w:val="00127209"/>
    <w:rsid w:val="001449F9"/>
    <w:rsid w:val="00145683"/>
    <w:rsid w:val="00146706"/>
    <w:rsid w:val="001551E9"/>
    <w:rsid w:val="001A1629"/>
    <w:rsid w:val="001A36F7"/>
    <w:rsid w:val="001B3E2D"/>
    <w:rsid w:val="001D4270"/>
    <w:rsid w:val="001D79AF"/>
    <w:rsid w:val="001E7D01"/>
    <w:rsid w:val="00200CA4"/>
    <w:rsid w:val="00200DC1"/>
    <w:rsid w:val="00216C29"/>
    <w:rsid w:val="00226E43"/>
    <w:rsid w:val="00233DD9"/>
    <w:rsid w:val="0023536B"/>
    <w:rsid w:val="00236747"/>
    <w:rsid w:val="0024001F"/>
    <w:rsid w:val="0024247F"/>
    <w:rsid w:val="00246A34"/>
    <w:rsid w:val="00252067"/>
    <w:rsid w:val="002527AB"/>
    <w:rsid w:val="00261479"/>
    <w:rsid w:val="00281F4A"/>
    <w:rsid w:val="002C233C"/>
    <w:rsid w:val="002D0623"/>
    <w:rsid w:val="002D1FB3"/>
    <w:rsid w:val="002E10CA"/>
    <w:rsid w:val="002E44F8"/>
    <w:rsid w:val="002F246B"/>
    <w:rsid w:val="00302F27"/>
    <w:rsid w:val="00315717"/>
    <w:rsid w:val="00326507"/>
    <w:rsid w:val="00326BE1"/>
    <w:rsid w:val="003271F7"/>
    <w:rsid w:val="003448EC"/>
    <w:rsid w:val="00346B5A"/>
    <w:rsid w:val="0038134F"/>
    <w:rsid w:val="00383324"/>
    <w:rsid w:val="003971F4"/>
    <w:rsid w:val="003A19C3"/>
    <w:rsid w:val="003A6570"/>
    <w:rsid w:val="003B652B"/>
    <w:rsid w:val="003C0D85"/>
    <w:rsid w:val="003C6F0E"/>
    <w:rsid w:val="003D498D"/>
    <w:rsid w:val="00404B07"/>
    <w:rsid w:val="0040560E"/>
    <w:rsid w:val="00412727"/>
    <w:rsid w:val="00413475"/>
    <w:rsid w:val="004201D8"/>
    <w:rsid w:val="00421C8C"/>
    <w:rsid w:val="00422795"/>
    <w:rsid w:val="00436C41"/>
    <w:rsid w:val="00441391"/>
    <w:rsid w:val="00443866"/>
    <w:rsid w:val="00450CD7"/>
    <w:rsid w:val="00456FA9"/>
    <w:rsid w:val="004639DF"/>
    <w:rsid w:val="00471B78"/>
    <w:rsid w:val="004744E0"/>
    <w:rsid w:val="0048184B"/>
    <w:rsid w:val="0049275E"/>
    <w:rsid w:val="00492FA6"/>
    <w:rsid w:val="004C01E0"/>
    <w:rsid w:val="004D43AB"/>
    <w:rsid w:val="004D7D5E"/>
    <w:rsid w:val="004E52D3"/>
    <w:rsid w:val="004F448B"/>
    <w:rsid w:val="00531B2E"/>
    <w:rsid w:val="005354FB"/>
    <w:rsid w:val="00565244"/>
    <w:rsid w:val="00574719"/>
    <w:rsid w:val="00594C0C"/>
    <w:rsid w:val="005C0DD8"/>
    <w:rsid w:val="005C199F"/>
    <w:rsid w:val="005C2A6B"/>
    <w:rsid w:val="005D0563"/>
    <w:rsid w:val="005E3D49"/>
    <w:rsid w:val="005E46D2"/>
    <w:rsid w:val="005F04D1"/>
    <w:rsid w:val="005F51B8"/>
    <w:rsid w:val="00606A76"/>
    <w:rsid w:val="0061490B"/>
    <w:rsid w:val="00617A88"/>
    <w:rsid w:val="0062157E"/>
    <w:rsid w:val="0063060E"/>
    <w:rsid w:val="006361E9"/>
    <w:rsid w:val="006528A1"/>
    <w:rsid w:val="00664535"/>
    <w:rsid w:val="0068029A"/>
    <w:rsid w:val="006813C4"/>
    <w:rsid w:val="00683D64"/>
    <w:rsid w:val="0068625D"/>
    <w:rsid w:val="006A7933"/>
    <w:rsid w:val="006C1A5C"/>
    <w:rsid w:val="006D0407"/>
    <w:rsid w:val="006F45F1"/>
    <w:rsid w:val="007029B8"/>
    <w:rsid w:val="00703D32"/>
    <w:rsid w:val="00711584"/>
    <w:rsid w:val="00717673"/>
    <w:rsid w:val="007308FB"/>
    <w:rsid w:val="0074137B"/>
    <w:rsid w:val="007545B2"/>
    <w:rsid w:val="007704F7"/>
    <w:rsid w:val="00775475"/>
    <w:rsid w:val="007838BC"/>
    <w:rsid w:val="00785558"/>
    <w:rsid w:val="007A2E4C"/>
    <w:rsid w:val="007A3C11"/>
    <w:rsid w:val="007C3B59"/>
    <w:rsid w:val="007D359D"/>
    <w:rsid w:val="007D7EB2"/>
    <w:rsid w:val="00812492"/>
    <w:rsid w:val="00814042"/>
    <w:rsid w:val="00884AE1"/>
    <w:rsid w:val="008B0823"/>
    <w:rsid w:val="009022B4"/>
    <w:rsid w:val="009106F7"/>
    <w:rsid w:val="00910A1C"/>
    <w:rsid w:val="00912D9A"/>
    <w:rsid w:val="0091588C"/>
    <w:rsid w:val="00924E96"/>
    <w:rsid w:val="00936096"/>
    <w:rsid w:val="009369B6"/>
    <w:rsid w:val="009454FB"/>
    <w:rsid w:val="0096479D"/>
    <w:rsid w:val="00983285"/>
    <w:rsid w:val="00990ACC"/>
    <w:rsid w:val="00996471"/>
    <w:rsid w:val="009A3B65"/>
    <w:rsid w:val="009A6B64"/>
    <w:rsid w:val="009B37F1"/>
    <w:rsid w:val="009F41DA"/>
    <w:rsid w:val="00A03D7C"/>
    <w:rsid w:val="00A1147D"/>
    <w:rsid w:val="00A3025C"/>
    <w:rsid w:val="00A31548"/>
    <w:rsid w:val="00A43EBE"/>
    <w:rsid w:val="00A43F4D"/>
    <w:rsid w:val="00A54452"/>
    <w:rsid w:val="00A63EAA"/>
    <w:rsid w:val="00A73019"/>
    <w:rsid w:val="00A75319"/>
    <w:rsid w:val="00AA2328"/>
    <w:rsid w:val="00AA24B2"/>
    <w:rsid w:val="00AB039C"/>
    <w:rsid w:val="00AC07E2"/>
    <w:rsid w:val="00AC5DBE"/>
    <w:rsid w:val="00AE55F1"/>
    <w:rsid w:val="00AF54B1"/>
    <w:rsid w:val="00B15A87"/>
    <w:rsid w:val="00B16AD8"/>
    <w:rsid w:val="00B34131"/>
    <w:rsid w:val="00B34CC1"/>
    <w:rsid w:val="00B478A7"/>
    <w:rsid w:val="00B55C65"/>
    <w:rsid w:val="00B56D8E"/>
    <w:rsid w:val="00B7711F"/>
    <w:rsid w:val="00B9166E"/>
    <w:rsid w:val="00B96541"/>
    <w:rsid w:val="00BA7FC1"/>
    <w:rsid w:val="00BB62EA"/>
    <w:rsid w:val="00BF2263"/>
    <w:rsid w:val="00BF47CB"/>
    <w:rsid w:val="00C14DAA"/>
    <w:rsid w:val="00C308B1"/>
    <w:rsid w:val="00C55E54"/>
    <w:rsid w:val="00C67DCA"/>
    <w:rsid w:val="00C70198"/>
    <w:rsid w:val="00C837CF"/>
    <w:rsid w:val="00C85897"/>
    <w:rsid w:val="00C86E74"/>
    <w:rsid w:val="00CC44FD"/>
    <w:rsid w:val="00CD38D6"/>
    <w:rsid w:val="00CD77F7"/>
    <w:rsid w:val="00CE1CD9"/>
    <w:rsid w:val="00CE7135"/>
    <w:rsid w:val="00CF33EC"/>
    <w:rsid w:val="00D05536"/>
    <w:rsid w:val="00D107ED"/>
    <w:rsid w:val="00D20B38"/>
    <w:rsid w:val="00D23B17"/>
    <w:rsid w:val="00D26690"/>
    <w:rsid w:val="00D27481"/>
    <w:rsid w:val="00D53B33"/>
    <w:rsid w:val="00D558C4"/>
    <w:rsid w:val="00D61180"/>
    <w:rsid w:val="00D73178"/>
    <w:rsid w:val="00D75C96"/>
    <w:rsid w:val="00D85A86"/>
    <w:rsid w:val="00D93712"/>
    <w:rsid w:val="00DA2B0F"/>
    <w:rsid w:val="00DC65F6"/>
    <w:rsid w:val="00DF12FC"/>
    <w:rsid w:val="00E43B10"/>
    <w:rsid w:val="00E54FBD"/>
    <w:rsid w:val="00E724D2"/>
    <w:rsid w:val="00EA0C50"/>
    <w:rsid w:val="00EA1F9C"/>
    <w:rsid w:val="00EA28E5"/>
    <w:rsid w:val="00EB0006"/>
    <w:rsid w:val="00EC1278"/>
    <w:rsid w:val="00EC49EC"/>
    <w:rsid w:val="00EC57D2"/>
    <w:rsid w:val="00EE5E5C"/>
    <w:rsid w:val="00EF3B6E"/>
    <w:rsid w:val="00EF5EF8"/>
    <w:rsid w:val="00F00975"/>
    <w:rsid w:val="00F02D6C"/>
    <w:rsid w:val="00F07D91"/>
    <w:rsid w:val="00F203CC"/>
    <w:rsid w:val="00F44B1C"/>
    <w:rsid w:val="00F6656A"/>
    <w:rsid w:val="00F949CD"/>
    <w:rsid w:val="00FB0357"/>
    <w:rsid w:val="00FB30D0"/>
    <w:rsid w:val="00FB57AF"/>
    <w:rsid w:val="00FB597F"/>
    <w:rsid w:val="00FC7EF3"/>
    <w:rsid w:val="00FF1B77"/>
    <w:rsid w:val="00FF3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A5ECE"/>
  <w15:docId w15:val="{C5E6CAA3-9B54-4D10-B8A1-5DB5570E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lang w:val="pl-PL"/>
    </w:rPr>
  </w:style>
  <w:style w:type="paragraph" w:styleId="Nagwek2">
    <w:name w:val="heading 2"/>
    <w:basedOn w:val="Normalny"/>
    <w:next w:val="Normalny"/>
    <w:link w:val="Nagwek2Znak"/>
    <w:qFormat/>
    <w:rsid w:val="00281F4A"/>
    <w:pPr>
      <w:keepNext/>
      <w:suppressAutoHyphens/>
      <w:overflowPunct w:val="0"/>
      <w:autoSpaceDE w:val="0"/>
      <w:spacing w:before="240" w:after="60" w:line="240" w:lineRule="auto"/>
      <w:textAlignment w:val="baseline"/>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281F4A"/>
    <w:pPr>
      <w:keepNext/>
      <w:tabs>
        <w:tab w:val="num" w:pos="1572"/>
      </w:tabs>
      <w:suppressAutoHyphens/>
      <w:overflowPunct w:val="0"/>
      <w:autoSpaceDE w:val="0"/>
      <w:spacing w:after="0" w:line="240" w:lineRule="auto"/>
      <w:ind w:left="1572" w:hanging="720"/>
      <w:jc w:val="center"/>
      <w:textAlignment w:val="baseline"/>
      <w:outlineLvl w:val="2"/>
    </w:pPr>
    <w:rPr>
      <w:rFonts w:ascii="Times New Roman" w:eastAsia="Times New Roman" w:hAnsi="Times New Roman" w:cs="Times New Roman"/>
      <w:sz w:val="32"/>
      <w:szCs w:val="20"/>
      <w:lang w:eastAsia="pl-PL"/>
    </w:rPr>
  </w:style>
  <w:style w:type="paragraph" w:styleId="Nagwek4">
    <w:name w:val="heading 4"/>
    <w:basedOn w:val="Normalny"/>
    <w:next w:val="Normalny"/>
    <w:link w:val="Nagwek4Znak"/>
    <w:qFormat/>
    <w:rsid w:val="00281F4A"/>
    <w:pPr>
      <w:keepNext/>
      <w:suppressAutoHyphens/>
      <w:overflowPunct w:val="0"/>
      <w:autoSpaceDE w:val="0"/>
      <w:spacing w:before="240" w:after="60" w:line="240" w:lineRule="auto"/>
      <w:textAlignment w:val="baseline"/>
      <w:outlineLvl w:val="3"/>
    </w:pPr>
    <w:rPr>
      <w:rFonts w:ascii="Times New Roman" w:eastAsia="Times New Roman" w:hAnsi="Times New Roman" w:cs="Times New Roman"/>
      <w:b/>
      <w:bCs/>
      <w:sz w:val="28"/>
      <w:szCs w:val="28"/>
      <w:lang w:eastAsia="pl-PL"/>
    </w:rPr>
  </w:style>
  <w:style w:type="paragraph" w:styleId="Nagwek8">
    <w:name w:val="heading 8"/>
    <w:basedOn w:val="Normalny"/>
    <w:next w:val="Normalny"/>
    <w:link w:val="Nagwek8Znak"/>
    <w:qFormat/>
    <w:rsid w:val="00281F4A"/>
    <w:pPr>
      <w:keepNext/>
      <w:suppressAutoHyphens/>
      <w:overflowPunct w:val="0"/>
      <w:autoSpaceDE w:val="0"/>
      <w:spacing w:after="0" w:line="240" w:lineRule="auto"/>
      <w:jc w:val="right"/>
      <w:textAlignment w:val="baseline"/>
      <w:outlineLvl w:val="7"/>
    </w:pPr>
    <w:rPr>
      <w:rFonts w:ascii="Times New Roman" w:eastAsia="Times New Roman" w:hAnsi="Times New Roman" w:cs="Times New Roman"/>
      <w:b/>
      <w:bCs/>
      <w:sz w:val="24"/>
      <w:szCs w:val="20"/>
      <w:lang w:val="x-none" w:eastAsia="x-none"/>
    </w:rPr>
  </w:style>
  <w:style w:type="paragraph" w:styleId="Nagwek9">
    <w:name w:val="heading 9"/>
    <w:basedOn w:val="Normalny"/>
    <w:next w:val="Normalny"/>
    <w:link w:val="Nagwek9Znak"/>
    <w:qFormat/>
    <w:rsid w:val="00281F4A"/>
    <w:pPr>
      <w:suppressAutoHyphens/>
      <w:overflowPunct w:val="0"/>
      <w:autoSpaceDE w:val="0"/>
      <w:spacing w:before="240" w:after="60" w:line="240" w:lineRule="auto"/>
      <w:textAlignment w:val="baseline"/>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F04D1"/>
    <w:pPr>
      <w:tabs>
        <w:tab w:val="center" w:pos="4680"/>
        <w:tab w:val="right" w:pos="9360"/>
      </w:tabs>
      <w:spacing w:after="0" w:line="240" w:lineRule="auto"/>
    </w:pPr>
  </w:style>
  <w:style w:type="character" w:customStyle="1" w:styleId="NagwekZnak">
    <w:name w:val="Nagłówek Znak"/>
    <w:basedOn w:val="Domylnaczcionkaakapitu"/>
    <w:link w:val="Nagwek"/>
    <w:rsid w:val="005F04D1"/>
  </w:style>
  <w:style w:type="paragraph" w:styleId="Stopka">
    <w:name w:val="footer"/>
    <w:basedOn w:val="Normalny"/>
    <w:link w:val="StopkaZnak"/>
    <w:uiPriority w:val="99"/>
    <w:unhideWhenUsed/>
    <w:rsid w:val="005F04D1"/>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5F04D1"/>
  </w:style>
  <w:style w:type="paragraph" w:customStyle="1" w:styleId="Akapitzlist1">
    <w:name w:val="Akapit z listą1"/>
    <w:basedOn w:val="Normalny"/>
    <w:rsid w:val="00B7711F"/>
    <w:pPr>
      <w:ind w:left="720"/>
      <w:contextualSpacing/>
    </w:pPr>
    <w:rPr>
      <w:rFonts w:ascii="Calibri" w:eastAsia="Times New Roman" w:hAnsi="Calibri" w:cs="Times New Roman"/>
    </w:rPr>
  </w:style>
  <w:style w:type="paragraph" w:styleId="Tekstprzypisudolnego">
    <w:name w:val="footnote text"/>
    <w:basedOn w:val="Normalny"/>
    <w:link w:val="TekstprzypisudolnegoZnak"/>
    <w:uiPriority w:val="99"/>
    <w:unhideWhenUsed/>
    <w:rsid w:val="004744E0"/>
    <w:pPr>
      <w:suppressAutoHyphens/>
      <w:overflowPunct w:val="0"/>
      <w:autoSpaceDE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rsid w:val="004744E0"/>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4744E0"/>
    <w:rPr>
      <w:vertAlign w:val="superscript"/>
    </w:rPr>
  </w:style>
  <w:style w:type="character" w:customStyle="1" w:styleId="Nagwek2Znak">
    <w:name w:val="Nagłówek 2 Znak"/>
    <w:basedOn w:val="Domylnaczcionkaakapitu"/>
    <w:link w:val="Nagwek2"/>
    <w:rsid w:val="00281F4A"/>
    <w:rPr>
      <w:rFonts w:ascii="Arial" w:eastAsia="Times New Roman" w:hAnsi="Arial" w:cs="Arial"/>
      <w:b/>
      <w:bCs/>
      <w:i/>
      <w:iCs/>
      <w:sz w:val="28"/>
      <w:szCs w:val="28"/>
      <w:lang w:val="pl-PL" w:eastAsia="pl-PL"/>
    </w:rPr>
  </w:style>
  <w:style w:type="character" w:customStyle="1" w:styleId="Nagwek3Znak">
    <w:name w:val="Nagłówek 3 Znak"/>
    <w:basedOn w:val="Domylnaczcionkaakapitu"/>
    <w:link w:val="Nagwek3"/>
    <w:rsid w:val="00281F4A"/>
    <w:rPr>
      <w:rFonts w:ascii="Times New Roman" w:eastAsia="Times New Roman" w:hAnsi="Times New Roman" w:cs="Times New Roman"/>
      <w:sz w:val="32"/>
      <w:szCs w:val="20"/>
      <w:lang w:val="pl-PL" w:eastAsia="pl-PL"/>
    </w:rPr>
  </w:style>
  <w:style w:type="character" w:customStyle="1" w:styleId="Nagwek4Znak">
    <w:name w:val="Nagłówek 4 Znak"/>
    <w:basedOn w:val="Domylnaczcionkaakapitu"/>
    <w:link w:val="Nagwek4"/>
    <w:rsid w:val="00281F4A"/>
    <w:rPr>
      <w:rFonts w:ascii="Times New Roman" w:eastAsia="Times New Roman" w:hAnsi="Times New Roman" w:cs="Times New Roman"/>
      <w:b/>
      <w:bCs/>
      <w:sz w:val="28"/>
      <w:szCs w:val="28"/>
      <w:lang w:val="pl-PL" w:eastAsia="pl-PL"/>
    </w:rPr>
  </w:style>
  <w:style w:type="character" w:customStyle="1" w:styleId="Nagwek8Znak">
    <w:name w:val="Nagłówek 8 Znak"/>
    <w:basedOn w:val="Domylnaczcionkaakapitu"/>
    <w:link w:val="Nagwek8"/>
    <w:rsid w:val="00281F4A"/>
    <w:rPr>
      <w:rFonts w:ascii="Times New Roman" w:eastAsia="Times New Roman" w:hAnsi="Times New Roman" w:cs="Times New Roman"/>
      <w:b/>
      <w:bCs/>
      <w:sz w:val="24"/>
      <w:szCs w:val="20"/>
      <w:lang w:val="x-none" w:eastAsia="x-none"/>
    </w:rPr>
  </w:style>
  <w:style w:type="character" w:customStyle="1" w:styleId="Nagwek9Znak">
    <w:name w:val="Nagłówek 9 Znak"/>
    <w:basedOn w:val="Domylnaczcionkaakapitu"/>
    <w:link w:val="Nagwek9"/>
    <w:rsid w:val="00281F4A"/>
    <w:rPr>
      <w:rFonts w:ascii="Arial" w:eastAsia="Times New Roman" w:hAnsi="Arial" w:cs="Arial"/>
      <w:lang w:val="pl-PL" w:eastAsia="pl-PL"/>
    </w:rPr>
  </w:style>
  <w:style w:type="numbering" w:customStyle="1" w:styleId="Bezlisty1">
    <w:name w:val="Bez listy1"/>
    <w:next w:val="Bezlisty"/>
    <w:semiHidden/>
    <w:rsid w:val="00281F4A"/>
  </w:style>
  <w:style w:type="character" w:customStyle="1" w:styleId="ZnakZnak10">
    <w:name w:val="Znak Znak10"/>
    <w:rsid w:val="00281F4A"/>
    <w:rPr>
      <w:rFonts w:ascii="Times New Roman" w:eastAsia="Times New Roman" w:hAnsi="Times New Roman" w:cs="Times New Roman"/>
      <w:sz w:val="32"/>
      <w:szCs w:val="20"/>
      <w:lang w:eastAsia="pl-PL"/>
    </w:rPr>
  </w:style>
  <w:style w:type="character" w:customStyle="1" w:styleId="ZnakZnak9">
    <w:name w:val="Znak Znak9"/>
    <w:rsid w:val="00281F4A"/>
    <w:rPr>
      <w:rFonts w:ascii="Times New Roman" w:eastAsia="Times New Roman" w:hAnsi="Times New Roman" w:cs="Times New Roman"/>
      <w:b/>
      <w:bCs/>
      <w:sz w:val="28"/>
      <w:szCs w:val="28"/>
      <w:lang w:eastAsia="pl-PL"/>
    </w:rPr>
  </w:style>
  <w:style w:type="character" w:customStyle="1" w:styleId="ZnakZnak8">
    <w:name w:val="Znak Znak8"/>
    <w:rsid w:val="00281F4A"/>
    <w:rPr>
      <w:rFonts w:ascii="Times New Roman" w:eastAsia="Times New Roman" w:hAnsi="Times New Roman" w:cs="Times New Roman"/>
      <w:b/>
      <w:bCs/>
      <w:sz w:val="24"/>
      <w:szCs w:val="20"/>
      <w:lang w:eastAsia="pl-PL"/>
    </w:rPr>
  </w:style>
  <w:style w:type="character" w:customStyle="1" w:styleId="ZnakZnak7">
    <w:name w:val="Znak Znak7"/>
    <w:rsid w:val="00281F4A"/>
    <w:rPr>
      <w:rFonts w:ascii="Arial" w:eastAsia="Times New Roman" w:hAnsi="Arial" w:cs="Arial"/>
      <w:lang w:eastAsia="pl-PL"/>
    </w:rPr>
  </w:style>
  <w:style w:type="paragraph" w:styleId="Tytu">
    <w:name w:val="Title"/>
    <w:basedOn w:val="Normalny"/>
    <w:next w:val="Tekstpodstawowy"/>
    <w:link w:val="TytuZnak"/>
    <w:qFormat/>
    <w:rsid w:val="00281F4A"/>
    <w:pPr>
      <w:keepNext/>
      <w:suppressAutoHyphens/>
      <w:overflowPunct w:val="0"/>
      <w:autoSpaceDE w:val="0"/>
      <w:spacing w:before="240" w:after="120" w:line="240" w:lineRule="auto"/>
      <w:textAlignment w:val="baseline"/>
    </w:pPr>
    <w:rPr>
      <w:rFonts w:ascii="Albany" w:eastAsia="HG Mincho Light J" w:hAnsi="Albany" w:cs="Times New Roman"/>
      <w:sz w:val="28"/>
      <w:szCs w:val="20"/>
      <w:lang w:val="x-none" w:eastAsia="x-none"/>
    </w:rPr>
  </w:style>
  <w:style w:type="character" w:customStyle="1" w:styleId="TytuZnak">
    <w:name w:val="Tytuł Znak"/>
    <w:basedOn w:val="Domylnaczcionkaakapitu"/>
    <w:link w:val="Tytu"/>
    <w:rsid w:val="00281F4A"/>
    <w:rPr>
      <w:rFonts w:ascii="Albany" w:eastAsia="HG Mincho Light J" w:hAnsi="Albany" w:cs="Times New Roman"/>
      <w:sz w:val="28"/>
      <w:szCs w:val="20"/>
      <w:lang w:val="x-none" w:eastAsia="x-none"/>
    </w:rPr>
  </w:style>
  <w:style w:type="character" w:customStyle="1" w:styleId="ZnakZnak6">
    <w:name w:val="Znak Znak6"/>
    <w:rsid w:val="00281F4A"/>
    <w:rPr>
      <w:rFonts w:ascii="Albany" w:eastAsia="HG Mincho Light J" w:hAnsi="Albany" w:cs="Times New Roman"/>
      <w:sz w:val="28"/>
      <w:szCs w:val="20"/>
      <w:lang w:eastAsia="pl-PL"/>
    </w:rPr>
  </w:style>
  <w:style w:type="paragraph" w:styleId="Tekstpodstawowy">
    <w:name w:val="Body Text"/>
    <w:aliases w:val="(F2)"/>
    <w:basedOn w:val="Normalny"/>
    <w:link w:val="TekstpodstawowyZnak"/>
    <w:rsid w:val="00281F4A"/>
    <w:pPr>
      <w:widowControl w:val="0"/>
      <w:suppressAutoHyphens/>
      <w:overflowPunct w:val="0"/>
      <w:autoSpaceDE w:val="0"/>
      <w:spacing w:after="0" w:line="240" w:lineRule="auto"/>
      <w:textAlignment w:val="baseline"/>
    </w:pPr>
    <w:rPr>
      <w:rFonts w:ascii="Times New Roman" w:eastAsia="Times New Roman" w:hAnsi="Times New Roman" w:cs="Times New Roman"/>
      <w:b/>
      <w:sz w:val="28"/>
      <w:szCs w:val="20"/>
      <w:lang w:val="x-none" w:eastAsia="x-none"/>
    </w:rPr>
  </w:style>
  <w:style w:type="character" w:customStyle="1" w:styleId="TekstpodstawowyZnak">
    <w:name w:val="Tekst podstawowy Znak"/>
    <w:aliases w:val="(F2) Znak"/>
    <w:basedOn w:val="Domylnaczcionkaakapitu"/>
    <w:link w:val="Tekstpodstawowy"/>
    <w:rsid w:val="00281F4A"/>
    <w:rPr>
      <w:rFonts w:ascii="Times New Roman" w:eastAsia="Times New Roman" w:hAnsi="Times New Roman" w:cs="Times New Roman"/>
      <w:b/>
      <w:sz w:val="28"/>
      <w:szCs w:val="20"/>
      <w:lang w:val="x-none" w:eastAsia="x-none"/>
    </w:rPr>
  </w:style>
  <w:style w:type="character" w:customStyle="1" w:styleId="F2ZnakZnak">
    <w:name w:val="(F2) Znak Znak"/>
    <w:rsid w:val="00281F4A"/>
    <w:rPr>
      <w:rFonts w:ascii="Times New Roman" w:eastAsia="Times New Roman" w:hAnsi="Times New Roman" w:cs="Times New Roman"/>
      <w:b/>
      <w:sz w:val="28"/>
      <w:szCs w:val="20"/>
      <w:lang w:eastAsia="pl-PL"/>
    </w:rPr>
  </w:style>
  <w:style w:type="paragraph" w:customStyle="1" w:styleId="Tekstdugiegocytatu">
    <w:name w:val="Tekst d?ugiego cytatu"/>
    <w:basedOn w:val="Normalny"/>
    <w:rsid w:val="00281F4A"/>
    <w:pPr>
      <w:suppressAutoHyphens/>
      <w:overflowPunct w:val="0"/>
      <w:autoSpaceDE w:val="0"/>
      <w:spacing w:after="0" w:line="240" w:lineRule="auto"/>
      <w:ind w:left="360" w:right="-18" w:firstLine="1"/>
      <w:jc w:val="both"/>
      <w:textAlignment w:val="baseline"/>
    </w:pPr>
    <w:rPr>
      <w:rFonts w:ascii="Arial" w:eastAsia="Times New Roman" w:hAnsi="Arial" w:cs="Times New Roman"/>
      <w:szCs w:val="20"/>
      <w:lang w:eastAsia="pl-PL"/>
    </w:rPr>
  </w:style>
  <w:style w:type="paragraph" w:customStyle="1" w:styleId="Tekstpodstawowywcity3">
    <w:name w:val="Tekst podstawowy wci?ty 3"/>
    <w:basedOn w:val="Normalny"/>
    <w:rsid w:val="00281F4A"/>
    <w:pPr>
      <w:suppressAutoHyphens/>
      <w:overflowPunct w:val="0"/>
      <w:autoSpaceDE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customStyle="1" w:styleId="WW-Tekstpodstawowy3">
    <w:name w:val="WW-Tekst podstawowy 3"/>
    <w:basedOn w:val="Normalny"/>
    <w:rsid w:val="00281F4A"/>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Tekstpodstawowywcity">
    <w:name w:val="Tekst podstawowy wci?ty"/>
    <w:basedOn w:val="Normalny"/>
    <w:rsid w:val="00281F4A"/>
    <w:pPr>
      <w:suppressAutoHyphens/>
      <w:overflowPunct w:val="0"/>
      <w:autoSpaceDE w:val="0"/>
      <w:spacing w:after="0" w:line="240" w:lineRule="auto"/>
      <w:ind w:firstLine="567"/>
      <w:textAlignment w:val="baseline"/>
    </w:pPr>
    <w:rPr>
      <w:rFonts w:ascii="Times New Roman" w:eastAsia="Times New Roman" w:hAnsi="Times New Roman" w:cs="Times New Roman"/>
      <w:b/>
      <w:sz w:val="24"/>
      <w:szCs w:val="20"/>
      <w:lang w:eastAsia="pl-PL"/>
    </w:rPr>
  </w:style>
  <w:style w:type="paragraph" w:customStyle="1" w:styleId="WW-Tekstpodstawowywcity3">
    <w:name w:val="WW-Tekst podstawowy wcięty 3"/>
    <w:basedOn w:val="Normalny"/>
    <w:rsid w:val="00281F4A"/>
    <w:pPr>
      <w:suppressAutoHyphens/>
      <w:overflowPunct w:val="0"/>
      <w:autoSpaceDE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rsid w:val="00281F4A"/>
    <w:pPr>
      <w:suppressAutoHyphens/>
      <w:overflowPunct w:val="0"/>
      <w:autoSpaceDE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customStyle="1" w:styleId="pkt">
    <w:name w:val="pkt"/>
    <w:basedOn w:val="Normalny"/>
    <w:rsid w:val="00281F4A"/>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281F4A"/>
    <w:pPr>
      <w:spacing w:after="120" w:line="360" w:lineRule="auto"/>
      <w:jc w:val="both"/>
    </w:pPr>
    <w:rPr>
      <w:rFonts w:ascii="Times New Roman" w:eastAsia="Times New Roman" w:hAnsi="Times New Roman" w:cs="Times New Roman"/>
      <w:b/>
      <w:sz w:val="24"/>
      <w:szCs w:val="20"/>
      <w:lang w:eastAsia="pl-PL"/>
    </w:rPr>
  </w:style>
  <w:style w:type="paragraph" w:styleId="Tekstpodstawowy3">
    <w:name w:val="Body Text 3"/>
    <w:basedOn w:val="Normalny"/>
    <w:link w:val="Tekstpodstawowy3Znak"/>
    <w:rsid w:val="00281F4A"/>
    <w:pPr>
      <w:suppressAutoHyphens/>
      <w:overflowPunct w:val="0"/>
      <w:autoSpaceDE w:val="0"/>
      <w:spacing w:after="120" w:line="240" w:lineRule="auto"/>
      <w:textAlignment w:val="baseline"/>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rsid w:val="00281F4A"/>
    <w:rPr>
      <w:rFonts w:ascii="Times New Roman" w:eastAsia="Times New Roman" w:hAnsi="Times New Roman" w:cs="Times New Roman"/>
      <w:sz w:val="16"/>
      <w:szCs w:val="16"/>
      <w:lang w:val="x-none" w:eastAsia="x-none"/>
    </w:rPr>
  </w:style>
  <w:style w:type="character" w:customStyle="1" w:styleId="ZnakZnak5">
    <w:name w:val="Znak Znak5"/>
    <w:rsid w:val="00281F4A"/>
    <w:rPr>
      <w:rFonts w:ascii="Times New Roman" w:eastAsia="Times New Roman" w:hAnsi="Times New Roman" w:cs="Times New Roman"/>
      <w:sz w:val="16"/>
      <w:szCs w:val="16"/>
      <w:lang w:eastAsia="pl-PL"/>
    </w:rPr>
  </w:style>
  <w:style w:type="paragraph" w:customStyle="1" w:styleId="Tekstpodstawowy21">
    <w:name w:val="Tekst podstawowy 21"/>
    <w:basedOn w:val="Normalny"/>
    <w:rsid w:val="00281F4A"/>
    <w:pPr>
      <w:widowControl w:val="0"/>
      <w:suppressAutoHyphens/>
      <w:spacing w:after="0" w:line="240" w:lineRule="auto"/>
    </w:pPr>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rsid w:val="00281F4A"/>
    <w:pPr>
      <w:suppressAutoHyphens/>
      <w:overflowPunct w:val="0"/>
      <w:autoSpaceDE w:val="0"/>
      <w:spacing w:after="120" w:line="480" w:lineRule="auto"/>
      <w:textAlignment w:val="baseline"/>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rsid w:val="00281F4A"/>
    <w:rPr>
      <w:rFonts w:ascii="Times New Roman" w:eastAsia="Times New Roman" w:hAnsi="Times New Roman" w:cs="Times New Roman"/>
      <w:sz w:val="24"/>
      <w:szCs w:val="20"/>
      <w:lang w:val="x-none" w:eastAsia="x-none"/>
    </w:rPr>
  </w:style>
  <w:style w:type="character" w:customStyle="1" w:styleId="ZnakZnak4">
    <w:name w:val="Znak Znak4"/>
    <w:rsid w:val="00281F4A"/>
    <w:rPr>
      <w:rFonts w:ascii="Times New Roman" w:eastAsia="Times New Roman" w:hAnsi="Times New Roman" w:cs="Times New Roman"/>
      <w:sz w:val="24"/>
      <w:szCs w:val="20"/>
      <w:lang w:eastAsia="pl-PL"/>
    </w:rPr>
  </w:style>
  <w:style w:type="paragraph" w:customStyle="1" w:styleId="Standardowy0">
    <w:name w:val="Standardowy.+"/>
    <w:rsid w:val="00281F4A"/>
    <w:pPr>
      <w:spacing w:after="0" w:line="240" w:lineRule="auto"/>
    </w:pPr>
    <w:rPr>
      <w:rFonts w:ascii="Times New Roman" w:eastAsia="Times New Roman" w:hAnsi="Times New Roman" w:cs="Times New Roman"/>
      <w:sz w:val="24"/>
      <w:szCs w:val="20"/>
      <w:lang w:val="pl-PL" w:eastAsia="pl-PL"/>
    </w:rPr>
  </w:style>
  <w:style w:type="paragraph" w:styleId="Listanumerowana">
    <w:name w:val="List Number"/>
    <w:basedOn w:val="Normalny"/>
    <w:rsid w:val="00281F4A"/>
    <w:pPr>
      <w:numPr>
        <w:numId w:val="1"/>
      </w:numPr>
      <w:spacing w:after="0" w:line="240" w:lineRule="auto"/>
    </w:pPr>
    <w:rPr>
      <w:rFonts w:ascii="Times New Roman" w:eastAsia="Times New Roman" w:hAnsi="Times New Roman" w:cs="Times New Roman"/>
      <w:sz w:val="24"/>
      <w:szCs w:val="24"/>
      <w:lang w:eastAsia="pl-PL"/>
    </w:rPr>
  </w:style>
  <w:style w:type="paragraph" w:customStyle="1" w:styleId="Standard">
    <w:name w:val="Standard"/>
    <w:rsid w:val="00281F4A"/>
    <w:pPr>
      <w:widowControl w:val="0"/>
      <w:autoSpaceDE w:val="0"/>
      <w:autoSpaceDN w:val="0"/>
      <w:adjustRightInd w:val="0"/>
      <w:spacing w:after="0" w:line="240" w:lineRule="auto"/>
    </w:pPr>
    <w:rPr>
      <w:rFonts w:ascii="Times New Roman" w:eastAsia="Times New Roman" w:hAnsi="Times New Roman" w:cs="Times New Roman"/>
      <w:sz w:val="24"/>
      <w:szCs w:val="24"/>
      <w:lang w:val="pl-PL" w:eastAsia="pl-PL"/>
    </w:rPr>
  </w:style>
  <w:style w:type="character" w:styleId="Hipercze">
    <w:name w:val="Hyperlink"/>
    <w:uiPriority w:val="99"/>
    <w:rsid w:val="00281F4A"/>
    <w:rPr>
      <w:color w:val="0000FF"/>
      <w:u w:val="single"/>
    </w:rPr>
  </w:style>
  <w:style w:type="character" w:customStyle="1" w:styleId="ZnakZnak3">
    <w:name w:val="Znak Znak3"/>
    <w:rsid w:val="00281F4A"/>
    <w:rPr>
      <w:rFonts w:ascii="Times New Roman" w:eastAsia="Times New Roman" w:hAnsi="Times New Roman" w:cs="Times New Roman"/>
      <w:sz w:val="24"/>
      <w:szCs w:val="20"/>
      <w:lang w:eastAsia="pl-PL"/>
    </w:rPr>
  </w:style>
  <w:style w:type="character" w:styleId="Numerstrony">
    <w:name w:val="page number"/>
    <w:basedOn w:val="Domylnaczcionkaakapitu"/>
    <w:rsid w:val="00281F4A"/>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281F4A"/>
    <w:pPr>
      <w:suppressAutoHyphens/>
      <w:overflowPunct w:val="0"/>
      <w:autoSpaceDE w:val="0"/>
      <w:spacing w:after="0" w:line="240" w:lineRule="auto"/>
      <w:ind w:left="720"/>
      <w:contextualSpacing/>
      <w:textAlignment w:val="baseline"/>
    </w:pPr>
    <w:rPr>
      <w:rFonts w:ascii="Times New Roman" w:eastAsia="Times New Roman" w:hAnsi="Times New Roman" w:cs="Times New Roman"/>
      <w:sz w:val="24"/>
      <w:szCs w:val="20"/>
      <w:lang w:eastAsia="pl-PL"/>
    </w:rPr>
  </w:style>
  <w:style w:type="paragraph" w:customStyle="1" w:styleId="ProPublico">
    <w:name w:val="ProPublico"/>
    <w:rsid w:val="00281F4A"/>
    <w:pPr>
      <w:tabs>
        <w:tab w:val="num" w:pos="360"/>
      </w:tabs>
      <w:suppressAutoHyphens/>
      <w:spacing w:after="0" w:line="360" w:lineRule="auto"/>
    </w:pPr>
    <w:rPr>
      <w:rFonts w:ascii="Arial" w:eastAsia="Arial" w:hAnsi="Arial" w:cs="Times New Roman"/>
      <w:szCs w:val="20"/>
      <w:lang w:val="pl-PL" w:eastAsia="ar-SA"/>
    </w:rPr>
  </w:style>
  <w:style w:type="character" w:customStyle="1" w:styleId="ZnakZnak2">
    <w:name w:val="Znak Znak2"/>
    <w:semiHidden/>
    <w:rsid w:val="00281F4A"/>
    <w:rPr>
      <w:rFonts w:ascii="Times New Roman" w:eastAsia="Times New Roman" w:hAnsi="Times New Roman" w:cs="Times New Roman"/>
      <w:sz w:val="24"/>
      <w:szCs w:val="20"/>
      <w:lang w:eastAsia="pl-PL"/>
    </w:rPr>
  </w:style>
  <w:style w:type="paragraph" w:customStyle="1" w:styleId="Tekstpodstawowywcity2">
    <w:name w:val="Tekst podstawowy wci?ty 2"/>
    <w:basedOn w:val="Normalny"/>
    <w:rsid w:val="00281F4A"/>
    <w:pPr>
      <w:suppressAutoHyphens/>
      <w:overflowPunct w:val="0"/>
      <w:autoSpaceDE w:val="0"/>
      <w:spacing w:after="0" w:line="240" w:lineRule="auto"/>
      <w:ind w:firstLine="426"/>
      <w:textAlignment w:val="baseline"/>
    </w:pPr>
    <w:rPr>
      <w:rFonts w:ascii="Times New Roman" w:eastAsia="Times New Roman" w:hAnsi="Times New Roman" w:cs="Times New Roman"/>
      <w:sz w:val="24"/>
      <w:szCs w:val="20"/>
      <w:lang w:eastAsia="ar-SA"/>
    </w:rPr>
  </w:style>
  <w:style w:type="paragraph" w:customStyle="1" w:styleId="Nagwek40">
    <w:name w:val="Nag?—wek 4"/>
    <w:basedOn w:val="Normalny"/>
    <w:next w:val="Normalny"/>
    <w:rsid w:val="00281F4A"/>
    <w:pPr>
      <w:keepNext/>
      <w:suppressAutoHyphens/>
      <w:overflowPunct w:val="0"/>
      <w:autoSpaceDE w:val="0"/>
      <w:spacing w:after="0" w:line="240" w:lineRule="auto"/>
      <w:jc w:val="center"/>
      <w:textAlignment w:val="baseline"/>
    </w:pPr>
    <w:rPr>
      <w:rFonts w:ascii="Times New Roman" w:eastAsia="Times New Roman" w:hAnsi="Times New Roman" w:cs="Times New Roman"/>
      <w:b/>
      <w:sz w:val="28"/>
      <w:szCs w:val="20"/>
      <w:lang w:eastAsia="ar-SA"/>
    </w:rPr>
  </w:style>
  <w:style w:type="paragraph" w:customStyle="1" w:styleId="WW-Tekstpodstawowy2">
    <w:name w:val="WW-Tekst podstawowy 2"/>
    <w:basedOn w:val="Standard"/>
    <w:rsid w:val="00281F4A"/>
    <w:pPr>
      <w:spacing w:before="120"/>
      <w:jc w:val="both"/>
    </w:pPr>
  </w:style>
  <w:style w:type="paragraph" w:customStyle="1" w:styleId="Obszartekstu">
    <w:name w:val="Obszar tekstu"/>
    <w:basedOn w:val="Standard"/>
    <w:rsid w:val="00281F4A"/>
    <w:rPr>
      <w:b/>
      <w:bCs/>
      <w:sz w:val="28"/>
      <w:szCs w:val="28"/>
    </w:rPr>
  </w:style>
  <w:style w:type="paragraph" w:customStyle="1" w:styleId="Tytu4">
    <w:name w:val="Tytuł 4"/>
    <w:basedOn w:val="Standard"/>
    <w:next w:val="Standard"/>
    <w:rsid w:val="00281F4A"/>
    <w:pPr>
      <w:keepNext/>
      <w:tabs>
        <w:tab w:val="num" w:pos="2880"/>
      </w:tabs>
      <w:ind w:left="2880" w:hanging="360"/>
      <w:jc w:val="right"/>
      <w:outlineLvl w:val="3"/>
    </w:pPr>
    <w:rPr>
      <w:b/>
      <w:bCs/>
      <w:sz w:val="28"/>
      <w:szCs w:val="28"/>
    </w:rPr>
  </w:style>
  <w:style w:type="paragraph" w:customStyle="1" w:styleId="St4-punkt">
    <w:name w:val="St4-punkt"/>
    <w:rsid w:val="00281F4A"/>
    <w:pPr>
      <w:spacing w:after="0" w:line="240" w:lineRule="auto"/>
      <w:ind w:left="680" w:hanging="340"/>
      <w:jc w:val="both"/>
    </w:pPr>
    <w:rPr>
      <w:rFonts w:ascii="Times New Roman" w:eastAsia="Times New Roman" w:hAnsi="Times New Roman" w:cs="Times New Roman"/>
      <w:sz w:val="24"/>
      <w:szCs w:val="20"/>
      <w:lang w:val="pl-PL" w:eastAsia="pl-PL"/>
    </w:rPr>
  </w:style>
  <w:style w:type="paragraph" w:styleId="Tekstkomentarza">
    <w:name w:val="annotation text"/>
    <w:basedOn w:val="Normalny"/>
    <w:link w:val="TekstkomentarzaZnak"/>
    <w:semiHidden/>
    <w:rsid w:val="00281F4A"/>
    <w:pPr>
      <w:spacing w:after="0" w:line="240" w:lineRule="auto"/>
    </w:pPr>
    <w:rPr>
      <w:rFonts w:ascii="Arial" w:eastAsia="Times New Roman" w:hAnsi="Arial" w:cs="Times New Roman"/>
      <w:sz w:val="20"/>
      <w:szCs w:val="20"/>
      <w:lang w:val="x-none" w:eastAsia="x-none"/>
    </w:rPr>
  </w:style>
  <w:style w:type="character" w:customStyle="1" w:styleId="TekstkomentarzaZnak">
    <w:name w:val="Tekst komentarza Znak"/>
    <w:basedOn w:val="Domylnaczcionkaakapitu"/>
    <w:link w:val="Tekstkomentarza"/>
    <w:semiHidden/>
    <w:rsid w:val="00281F4A"/>
    <w:rPr>
      <w:rFonts w:ascii="Arial" w:eastAsia="Times New Roman" w:hAnsi="Arial" w:cs="Times New Roman"/>
      <w:sz w:val="20"/>
      <w:szCs w:val="20"/>
      <w:lang w:val="x-none" w:eastAsia="x-none"/>
    </w:rPr>
  </w:style>
  <w:style w:type="character" w:customStyle="1" w:styleId="ZnakZnak1">
    <w:name w:val="Znak Znak1"/>
    <w:rsid w:val="00281F4A"/>
    <w:rPr>
      <w:rFonts w:ascii="Arial" w:eastAsia="Times New Roman" w:hAnsi="Arial"/>
    </w:rPr>
  </w:style>
  <w:style w:type="character" w:styleId="Odwoaniedokomentarza">
    <w:name w:val="annotation reference"/>
    <w:semiHidden/>
    <w:rsid w:val="00281F4A"/>
    <w:rPr>
      <w:sz w:val="16"/>
      <w:szCs w:val="16"/>
    </w:rPr>
  </w:style>
  <w:style w:type="paragraph" w:styleId="Tekstdymka">
    <w:name w:val="Balloon Text"/>
    <w:basedOn w:val="Normalny"/>
    <w:link w:val="TekstdymkaZnak"/>
    <w:semiHidden/>
    <w:unhideWhenUsed/>
    <w:rsid w:val="00281F4A"/>
    <w:pPr>
      <w:suppressAutoHyphens/>
      <w:overflowPunct w:val="0"/>
      <w:autoSpaceDE w:val="0"/>
      <w:spacing w:after="0" w:line="240" w:lineRule="auto"/>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281F4A"/>
    <w:rPr>
      <w:rFonts w:ascii="Tahoma" w:eastAsia="Times New Roman" w:hAnsi="Tahoma" w:cs="Tahoma"/>
      <w:sz w:val="16"/>
      <w:szCs w:val="16"/>
      <w:lang w:val="pl-PL" w:eastAsia="pl-PL"/>
    </w:rPr>
  </w:style>
  <w:style w:type="character" w:customStyle="1" w:styleId="ZnakZnak">
    <w:name w:val="Znak Znak"/>
    <w:semiHidden/>
    <w:rsid w:val="00281F4A"/>
    <w:rPr>
      <w:rFonts w:ascii="Tahoma" w:eastAsia="Times New Roman" w:hAnsi="Tahoma" w:cs="Tahoma"/>
      <w:sz w:val="16"/>
      <w:szCs w:val="16"/>
    </w:rPr>
  </w:style>
  <w:style w:type="paragraph" w:styleId="HTML-wstpniesformatowany">
    <w:name w:val="HTML Preformatted"/>
    <w:basedOn w:val="Normalny"/>
    <w:link w:val="HTML-wstpniesformatowanyZnak"/>
    <w:rsid w:val="00281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281F4A"/>
    <w:rPr>
      <w:rFonts w:ascii="Courier New" w:eastAsia="Times New Roman" w:hAnsi="Courier New" w:cs="Courier New"/>
      <w:sz w:val="20"/>
      <w:szCs w:val="20"/>
      <w:lang w:val="pl-PL" w:eastAsia="pl-PL"/>
    </w:rPr>
  </w:style>
  <w:style w:type="paragraph" w:styleId="Tekstpodstawowywcity0">
    <w:name w:val="Body Text Indent"/>
    <w:basedOn w:val="Normalny"/>
    <w:link w:val="TekstpodstawowywcityZnak"/>
    <w:rsid w:val="00281F4A"/>
    <w:pPr>
      <w:suppressAutoHyphens/>
      <w:overflowPunct w:val="0"/>
      <w:autoSpaceDE w:val="0"/>
      <w:spacing w:after="120" w:line="240" w:lineRule="auto"/>
      <w:ind w:left="283"/>
      <w:textAlignment w:val="baseline"/>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0"/>
    <w:rsid w:val="00281F4A"/>
    <w:rPr>
      <w:rFonts w:ascii="Times New Roman" w:eastAsia="Times New Roman" w:hAnsi="Times New Roman" w:cs="Times New Roman"/>
      <w:sz w:val="24"/>
      <w:szCs w:val="20"/>
      <w:lang w:val="pl-PL" w:eastAsia="pl-PL"/>
    </w:rPr>
  </w:style>
  <w:style w:type="paragraph" w:customStyle="1" w:styleId="Nag3">
    <w:name w:val="Nag?3"/>
    <w:basedOn w:val="Standard"/>
    <w:next w:val="Standard"/>
    <w:rsid w:val="00281F4A"/>
    <w:pPr>
      <w:keepNext/>
      <w:spacing w:line="360" w:lineRule="auto"/>
      <w:ind w:firstLine="426"/>
      <w:jc w:val="both"/>
    </w:pPr>
  </w:style>
  <w:style w:type="paragraph" w:customStyle="1" w:styleId="Zwykytekst1">
    <w:name w:val="Zwykły tekst1"/>
    <w:basedOn w:val="Normalny"/>
    <w:rsid w:val="00281F4A"/>
    <w:pPr>
      <w:widowControl w:val="0"/>
      <w:autoSpaceDE w:val="0"/>
      <w:spacing w:after="0" w:line="240" w:lineRule="auto"/>
    </w:pPr>
    <w:rPr>
      <w:rFonts w:ascii="Courier New" w:eastAsia="Times New Roman" w:hAnsi="Courier New" w:cs="Times New Roman"/>
      <w:sz w:val="20"/>
      <w:szCs w:val="20"/>
      <w:lang w:eastAsia="ar-SA"/>
    </w:rPr>
  </w:style>
  <w:style w:type="character" w:customStyle="1" w:styleId="textnode">
    <w:name w:val="textnode"/>
    <w:basedOn w:val="Domylnaczcionkaakapitu"/>
    <w:rsid w:val="00281F4A"/>
  </w:style>
  <w:style w:type="character" w:customStyle="1" w:styleId="highlight">
    <w:name w:val="highlight"/>
    <w:basedOn w:val="Domylnaczcionkaakapitu"/>
    <w:rsid w:val="00281F4A"/>
  </w:style>
  <w:style w:type="character" w:customStyle="1" w:styleId="nbsplist">
    <w:name w:val="nbsplist"/>
    <w:basedOn w:val="Domylnaczcionkaakapitu"/>
    <w:rsid w:val="00281F4A"/>
  </w:style>
  <w:style w:type="paragraph" w:styleId="Tekstpodstawowywcity30">
    <w:name w:val="Body Text Indent 3"/>
    <w:basedOn w:val="Normalny"/>
    <w:link w:val="Tekstpodstawowywcity3Znak"/>
    <w:rsid w:val="00281F4A"/>
    <w:pPr>
      <w:suppressAutoHyphens/>
      <w:overflowPunct w:val="0"/>
      <w:autoSpaceDE w:val="0"/>
      <w:spacing w:after="120" w:line="240" w:lineRule="auto"/>
      <w:ind w:left="283"/>
      <w:textAlignment w:val="baseline"/>
    </w:pPr>
    <w:rPr>
      <w:rFonts w:ascii="Times New Roman" w:eastAsia="Times New Roman" w:hAnsi="Times New Roman" w:cs="Times New Roman"/>
      <w:sz w:val="16"/>
      <w:szCs w:val="16"/>
      <w:lang w:val="x-none" w:eastAsia="x-none"/>
    </w:rPr>
  </w:style>
  <w:style w:type="character" w:customStyle="1" w:styleId="Tekstpodstawowywcity3Znak">
    <w:name w:val="Tekst podstawowy wcięty 3 Znak"/>
    <w:basedOn w:val="Domylnaczcionkaakapitu"/>
    <w:link w:val="Tekstpodstawowywcity30"/>
    <w:rsid w:val="00281F4A"/>
    <w:rPr>
      <w:rFonts w:ascii="Times New Roman" w:eastAsia="Times New Roman" w:hAnsi="Times New Roman" w:cs="Times New Roman"/>
      <w:sz w:val="16"/>
      <w:szCs w:val="16"/>
      <w:lang w:val="x-none" w:eastAsia="x-none"/>
    </w:rPr>
  </w:style>
  <w:style w:type="paragraph" w:customStyle="1" w:styleId="Tekstpodstawowywcity21">
    <w:name w:val="Tekst podstawowy wcięty 21"/>
    <w:basedOn w:val="Normalny"/>
    <w:rsid w:val="00281F4A"/>
    <w:pPr>
      <w:spacing w:after="0" w:line="240" w:lineRule="auto"/>
      <w:ind w:left="284" w:hanging="284"/>
      <w:jc w:val="both"/>
    </w:pPr>
    <w:rPr>
      <w:rFonts w:ascii="Times New Roman" w:eastAsia="Times New Roman" w:hAnsi="Times New Roman" w:cs="Times New Roman"/>
      <w:sz w:val="24"/>
      <w:szCs w:val="20"/>
      <w:lang w:eastAsia="pl-PL"/>
    </w:rPr>
  </w:style>
  <w:style w:type="table" w:styleId="Tabela-Siatka">
    <w:name w:val="Table Grid"/>
    <w:basedOn w:val="Standardowy"/>
    <w:rsid w:val="00281F4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rsid w:val="00281F4A"/>
    <w:pPr>
      <w:suppressAutoHyphens/>
      <w:overflowPunct w:val="0"/>
      <w:autoSpaceDE w:val="0"/>
      <w:textAlignment w:val="baseline"/>
    </w:pPr>
    <w:rPr>
      <w:rFonts w:ascii="Times New Roman" w:hAnsi="Times New Roman"/>
      <w:b/>
      <w:bCs/>
    </w:rPr>
  </w:style>
  <w:style w:type="character" w:customStyle="1" w:styleId="TematkomentarzaZnak">
    <w:name w:val="Temat komentarza Znak"/>
    <w:basedOn w:val="TekstkomentarzaZnak"/>
    <w:link w:val="Tematkomentarza"/>
    <w:rsid w:val="00281F4A"/>
    <w:rPr>
      <w:rFonts w:ascii="Times New Roman" w:eastAsia="Times New Roman" w:hAnsi="Times New Roman" w:cs="Times New Roman"/>
      <w:b/>
      <w:bCs/>
      <w:sz w:val="20"/>
      <w:szCs w:val="20"/>
      <w:lang w:val="x-none" w:eastAsia="x-none"/>
    </w:rPr>
  </w:style>
  <w:style w:type="paragraph" w:styleId="Lista3">
    <w:name w:val="List 3"/>
    <w:basedOn w:val="Normalny"/>
    <w:uiPriority w:val="99"/>
    <w:unhideWhenUsed/>
    <w:rsid w:val="00281F4A"/>
    <w:pPr>
      <w:suppressAutoHyphens/>
      <w:overflowPunct w:val="0"/>
      <w:autoSpaceDE w:val="0"/>
      <w:spacing w:after="0" w:line="240" w:lineRule="auto"/>
      <w:ind w:left="849" w:hanging="283"/>
      <w:contextualSpacing/>
      <w:textAlignment w:val="baseline"/>
    </w:pPr>
    <w:rPr>
      <w:rFonts w:ascii="Times New Roman" w:eastAsia="Times New Roman" w:hAnsi="Times New Roman" w:cs="Times New Roman"/>
      <w:sz w:val="24"/>
      <w:szCs w:val="20"/>
      <w:lang w:eastAsia="pl-PL"/>
    </w:rPr>
  </w:style>
  <w:style w:type="paragraph" w:customStyle="1" w:styleId="Tekstpodstawowy22">
    <w:name w:val="Tekst podstawowy 22"/>
    <w:basedOn w:val="Normalny"/>
    <w:rsid w:val="00281F4A"/>
    <w:pPr>
      <w:widowControl w:val="0"/>
      <w:suppressAutoHyphens/>
      <w:spacing w:after="0" w:line="240" w:lineRule="auto"/>
    </w:pPr>
    <w:rPr>
      <w:rFonts w:ascii="Times New Roman" w:eastAsia="Times New Roman" w:hAnsi="Times New Roman" w:cs="Times New Roman"/>
      <w:sz w:val="28"/>
      <w:szCs w:val="20"/>
      <w:lang w:eastAsia="ar-SA"/>
    </w:rPr>
  </w:style>
  <w:style w:type="paragraph" w:styleId="NormalnyWeb">
    <w:name w:val="Normal (Web)"/>
    <w:basedOn w:val="Normalny"/>
    <w:uiPriority w:val="99"/>
    <w:unhideWhenUsed/>
    <w:rsid w:val="00281F4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03D7C"/>
    <w:rPr>
      <w:rFonts w:ascii="Times New Roman" w:eastAsia="Times New Roman" w:hAnsi="Times New Roman" w:cs="Times New Roman"/>
      <w:sz w:val="24"/>
      <w:szCs w:val="20"/>
      <w:lang w:val="pl-PL" w:eastAsia="pl-PL"/>
    </w:rPr>
  </w:style>
  <w:style w:type="numbering" w:customStyle="1" w:styleId="Styl1">
    <w:name w:val="Styl1"/>
    <w:uiPriority w:val="99"/>
    <w:rsid w:val="005C0DD8"/>
    <w:pPr>
      <w:numPr>
        <w:numId w:val="44"/>
      </w:numPr>
    </w:pPr>
  </w:style>
  <w:style w:type="paragraph" w:styleId="Poprawka">
    <w:name w:val="Revision"/>
    <w:hidden/>
    <w:uiPriority w:val="99"/>
    <w:semiHidden/>
    <w:rsid w:val="002C233C"/>
    <w:pPr>
      <w:spacing w:after="0" w:line="240" w:lineRule="auto"/>
    </w:pPr>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76729">
      <w:bodyDiv w:val="1"/>
      <w:marLeft w:val="0"/>
      <w:marRight w:val="0"/>
      <w:marTop w:val="0"/>
      <w:marBottom w:val="0"/>
      <w:divBdr>
        <w:top w:val="none" w:sz="0" w:space="0" w:color="auto"/>
        <w:left w:val="none" w:sz="0" w:space="0" w:color="auto"/>
        <w:bottom w:val="none" w:sz="0" w:space="0" w:color="auto"/>
        <w:right w:val="none" w:sz="0" w:space="0" w:color="auto"/>
      </w:divBdr>
    </w:div>
    <w:div w:id="1498885727">
      <w:bodyDiv w:val="1"/>
      <w:marLeft w:val="0"/>
      <w:marRight w:val="0"/>
      <w:marTop w:val="0"/>
      <w:marBottom w:val="0"/>
      <w:divBdr>
        <w:top w:val="none" w:sz="0" w:space="0" w:color="auto"/>
        <w:left w:val="none" w:sz="0" w:space="0" w:color="auto"/>
        <w:bottom w:val="none" w:sz="0" w:space="0" w:color="auto"/>
        <w:right w:val="none" w:sz="0" w:space="0" w:color="auto"/>
      </w:divBdr>
    </w:div>
    <w:div w:id="164419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rma.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espolzlobkow@um.warszaw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90F5C-6A00-4CC8-954D-058BE64B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21</Pages>
  <Words>6871</Words>
  <Characters>41230</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48005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Bociarska Anna</dc:creator>
  <cp:lastModifiedBy>Przybysz Monika</cp:lastModifiedBy>
  <cp:revision>3</cp:revision>
  <cp:lastPrinted>2026-03-23T08:12:00Z</cp:lastPrinted>
  <dcterms:created xsi:type="dcterms:W3CDTF">2026-03-20T09:03:00Z</dcterms:created>
  <dcterms:modified xsi:type="dcterms:W3CDTF">2026-03-23T08:28:00Z</dcterms:modified>
</cp:coreProperties>
</file>